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6287" w:rsidRPr="00C52D1E" w:rsidRDefault="00E36287" w:rsidP="00E36287">
      <w:pPr>
        <w:spacing w:before="100" w:beforeAutospacing="1" w:after="100" w:afterAutospacing="1" w:line="240" w:lineRule="auto"/>
        <w:ind w:firstLine="426"/>
        <w:jc w:val="right"/>
        <w:rPr>
          <w:rFonts w:ascii="Times New Roman" w:eastAsia="Calibri" w:hAnsi="Times New Roman" w:cs="Times New Roman"/>
          <w:bCs/>
          <w:i/>
          <w:color w:val="000000"/>
          <w:sz w:val="28"/>
          <w:szCs w:val="24"/>
        </w:rPr>
      </w:pPr>
      <w:r>
        <w:rPr>
          <w:rFonts w:ascii="Times New Roman" w:hAnsi="Times New Roman" w:cs="Times New Roman"/>
          <w:b/>
          <w:sz w:val="28"/>
          <w:szCs w:val="28"/>
        </w:rPr>
        <w:tab/>
      </w:r>
      <w:r w:rsidRPr="00C52D1E">
        <w:rPr>
          <w:rFonts w:ascii="Times New Roman" w:eastAsia="Calibri" w:hAnsi="Times New Roman" w:cs="Times New Roman"/>
          <w:bCs/>
          <w:i/>
          <w:color w:val="000000"/>
          <w:sz w:val="28"/>
          <w:szCs w:val="24"/>
        </w:rPr>
        <w:t>Приложение № 2 к ООП НОО</w:t>
      </w:r>
    </w:p>
    <w:p w:rsidR="00E36287" w:rsidRPr="00C52D1E" w:rsidRDefault="00E36287" w:rsidP="00E36287">
      <w:pPr>
        <w:spacing w:before="100" w:beforeAutospacing="1" w:after="100" w:afterAutospacing="1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E36287" w:rsidRPr="00C52D1E" w:rsidRDefault="00E36287" w:rsidP="00E36287">
      <w:pPr>
        <w:tabs>
          <w:tab w:val="left" w:pos="3710"/>
        </w:tabs>
        <w:spacing w:before="100" w:beforeAutospacing="1" w:after="100" w:afterAutospacing="1" w:line="240" w:lineRule="auto"/>
        <w:ind w:firstLine="426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ab/>
      </w:r>
    </w:p>
    <w:p w:rsidR="00E36287" w:rsidRPr="00C52D1E" w:rsidRDefault="00E36287" w:rsidP="00E36287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</w:p>
    <w:p w:rsidR="00E36287" w:rsidRPr="00C52D1E" w:rsidRDefault="00E36287" w:rsidP="00E36287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</w:pPr>
      <w:r w:rsidRPr="00C52D1E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 xml:space="preserve">Рабочая программа курса внеурочной деятельности </w:t>
      </w:r>
    </w:p>
    <w:p w:rsidR="00E36287" w:rsidRPr="00E36287" w:rsidRDefault="00E36287" w:rsidP="00E36287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</w:pPr>
      <w:r w:rsidRPr="00C52D1E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«</w:t>
      </w:r>
      <w:proofErr w:type="spellStart"/>
      <w:r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Здоровейка</w:t>
      </w:r>
      <w:proofErr w:type="spellEnd"/>
      <w:r w:rsidRPr="00C52D1E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»</w:t>
      </w:r>
    </w:p>
    <w:p w:rsidR="00E36287" w:rsidRPr="00C52D1E" w:rsidRDefault="00E36287" w:rsidP="00E36287">
      <w:pPr>
        <w:spacing w:after="0" w:line="240" w:lineRule="auto"/>
        <w:jc w:val="center"/>
        <w:rPr>
          <w:rFonts w:ascii="Times New Roman" w:eastAsia="Calibri" w:hAnsi="Times New Roman" w:cs="Times New Roman"/>
          <w:color w:val="000000"/>
          <w:sz w:val="28"/>
          <w:szCs w:val="24"/>
        </w:rPr>
      </w:pPr>
      <w:r w:rsidRPr="00C52D1E">
        <w:rPr>
          <w:rFonts w:ascii="Times New Roman" w:eastAsia="Calibri" w:hAnsi="Times New Roman" w:cs="Times New Roman"/>
          <w:b/>
          <w:bCs/>
          <w:color w:val="000000"/>
          <w:sz w:val="28"/>
          <w:szCs w:val="24"/>
        </w:rPr>
        <w:t>(1–4 классы)</w:t>
      </w:r>
    </w:p>
    <w:p w:rsidR="00E36287" w:rsidRPr="00C52D1E" w:rsidRDefault="00E36287" w:rsidP="00E36287">
      <w:pPr>
        <w:spacing w:after="0" w:line="240" w:lineRule="auto"/>
        <w:ind w:firstLine="426"/>
        <w:jc w:val="center"/>
        <w:rPr>
          <w:rFonts w:ascii="Times New Roman" w:eastAsia="Calibri" w:hAnsi="Times New Roman" w:cs="Times New Roman"/>
          <w:b/>
          <w:bCs/>
          <w:color w:val="252525"/>
          <w:spacing w:val="-2"/>
          <w:sz w:val="40"/>
          <w:szCs w:val="48"/>
        </w:rPr>
      </w:pPr>
    </w:p>
    <w:p w:rsidR="00E36287" w:rsidRPr="00C52D1E" w:rsidRDefault="00E36287" w:rsidP="00E36287">
      <w:pPr>
        <w:tabs>
          <w:tab w:val="left" w:pos="975"/>
        </w:tabs>
        <w:spacing w:after="0" w:line="240" w:lineRule="auto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E36287" w:rsidRPr="00C52D1E" w:rsidRDefault="00E36287" w:rsidP="00E36287">
      <w:pPr>
        <w:tabs>
          <w:tab w:val="left" w:pos="975"/>
        </w:tabs>
        <w:spacing w:after="0" w:line="240" w:lineRule="auto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E36287" w:rsidRPr="00C52D1E" w:rsidRDefault="00E36287" w:rsidP="00E36287">
      <w:pPr>
        <w:tabs>
          <w:tab w:val="left" w:pos="975"/>
        </w:tabs>
        <w:spacing w:after="0" w:line="240" w:lineRule="auto"/>
        <w:ind w:firstLine="426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</w:p>
    <w:p w:rsidR="00E36287" w:rsidRDefault="00E36287" w:rsidP="00E36287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</w:pPr>
      <w:r w:rsidRPr="00C52D1E">
        <w:rPr>
          <w:rFonts w:ascii="Times New Roman" w:eastAsia="Calibri" w:hAnsi="Times New Roman" w:cs="Times New Roman"/>
          <w:bCs/>
          <w:color w:val="252525"/>
          <w:spacing w:val="-2"/>
          <w:sz w:val="28"/>
          <w:szCs w:val="48"/>
        </w:rPr>
        <w:t>Направление внеурочной деятельности:</w:t>
      </w:r>
    </w:p>
    <w:p w:rsidR="00E36287" w:rsidRPr="00C52D1E" w:rsidRDefault="00E36287" w:rsidP="00E36287">
      <w:pPr>
        <w:tabs>
          <w:tab w:val="left" w:pos="975"/>
        </w:tabs>
        <w:spacing w:after="0" w:line="240" w:lineRule="auto"/>
        <w:ind w:firstLine="426"/>
        <w:jc w:val="both"/>
        <w:rPr>
          <w:rFonts w:ascii="Times New Roman" w:eastAsia="Calibri" w:hAnsi="Times New Roman" w:cs="Times New Roman"/>
          <w:bCs/>
          <w:i/>
          <w:color w:val="252525"/>
          <w:spacing w:val="-2"/>
          <w:sz w:val="28"/>
          <w:szCs w:val="48"/>
        </w:rPr>
      </w:pPr>
      <w:r w:rsidRPr="00C52D1E">
        <w:rPr>
          <w:rFonts w:ascii="Times New Roman" w:eastAsia="Calibri" w:hAnsi="Times New Roman" w:cs="Times New Roman"/>
          <w:bCs/>
          <w:i/>
          <w:color w:val="252525"/>
          <w:spacing w:val="-2"/>
          <w:sz w:val="28"/>
          <w:szCs w:val="48"/>
        </w:rPr>
        <w:t xml:space="preserve">Занятия, направленные на удовлетворение </w:t>
      </w:r>
      <w:proofErr w:type="spellStart"/>
      <w:r w:rsidRPr="00C52D1E">
        <w:rPr>
          <w:rFonts w:ascii="Times New Roman" w:eastAsia="Calibri" w:hAnsi="Times New Roman" w:cs="Times New Roman"/>
          <w:bCs/>
          <w:i/>
          <w:color w:val="252525"/>
          <w:spacing w:val="-2"/>
          <w:sz w:val="28"/>
          <w:szCs w:val="48"/>
        </w:rPr>
        <w:t>профориентационных</w:t>
      </w:r>
      <w:proofErr w:type="spellEnd"/>
      <w:r w:rsidRPr="00C52D1E">
        <w:rPr>
          <w:rFonts w:ascii="Times New Roman" w:eastAsia="Calibri" w:hAnsi="Times New Roman" w:cs="Times New Roman"/>
          <w:bCs/>
          <w:i/>
          <w:color w:val="252525"/>
          <w:spacing w:val="-2"/>
          <w:sz w:val="28"/>
          <w:szCs w:val="48"/>
        </w:rPr>
        <w:t xml:space="preserve"> интересов и потребностей обучающихся</w:t>
      </w:r>
    </w:p>
    <w:p w:rsidR="001622CF" w:rsidRDefault="001622CF" w:rsidP="00E36287">
      <w:pPr>
        <w:tabs>
          <w:tab w:val="left" w:pos="1550"/>
        </w:tabs>
        <w:rPr>
          <w:rFonts w:ascii="Times New Roman" w:hAnsi="Times New Roman" w:cs="Times New Roman"/>
          <w:b/>
          <w:sz w:val="28"/>
          <w:szCs w:val="28"/>
        </w:rPr>
      </w:pPr>
    </w:p>
    <w:p w:rsidR="001622CF" w:rsidRDefault="001622CF">
      <w:pPr>
        <w:rPr>
          <w:rFonts w:ascii="Times New Roman" w:hAnsi="Times New Roman" w:cs="Times New Roman"/>
          <w:b/>
          <w:sz w:val="28"/>
          <w:szCs w:val="28"/>
        </w:rPr>
      </w:pPr>
    </w:p>
    <w:p w:rsidR="00754140" w:rsidRDefault="00754140" w:rsidP="0075414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Муниципальное общеобразовательное бюджетное  учреждение</w:t>
      </w:r>
    </w:p>
    <w:p w:rsidR="00754140" w:rsidRDefault="00754140" w:rsidP="0075414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средняя общеобразовательная школа</w:t>
      </w:r>
    </w:p>
    <w:p w:rsidR="00754140" w:rsidRDefault="00754140" w:rsidP="0075414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поселка Ключ жизни </w:t>
      </w:r>
    </w:p>
    <w:p w:rsidR="00754140" w:rsidRDefault="00754140" w:rsidP="0075414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Елецкого муниципального района Липецкой области </w:t>
      </w:r>
    </w:p>
    <w:p w:rsidR="00754140" w:rsidRDefault="00754140" w:rsidP="0075414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4140" w:rsidRDefault="00754140" w:rsidP="0075414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4140" w:rsidRDefault="00754140" w:rsidP="00754140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754140" w:rsidRDefault="00754140" w:rsidP="0075414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4140" w:rsidRDefault="00754140" w:rsidP="0075414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4140" w:rsidRDefault="00754140" w:rsidP="0075414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754140" w:rsidRPr="007514B4" w:rsidRDefault="00754140" w:rsidP="00754140">
      <w:pPr>
        <w:spacing w:after="0" w:line="240" w:lineRule="auto"/>
        <w:jc w:val="center"/>
        <w:rPr>
          <w:rFonts w:ascii="Times New Roman" w:hAnsi="Times New Roman"/>
          <w:b/>
          <w:sz w:val="40"/>
          <w:szCs w:val="28"/>
        </w:rPr>
      </w:pPr>
      <w:r w:rsidRPr="007514B4">
        <w:rPr>
          <w:rFonts w:ascii="Times New Roman" w:hAnsi="Times New Roman"/>
          <w:b/>
          <w:sz w:val="40"/>
          <w:szCs w:val="28"/>
        </w:rPr>
        <w:t>Рабочая программа внеурочной деятельности</w:t>
      </w:r>
    </w:p>
    <w:p w:rsidR="00754140" w:rsidRPr="007514B4" w:rsidRDefault="00754140" w:rsidP="00754140">
      <w:pPr>
        <w:spacing w:after="0" w:line="240" w:lineRule="auto"/>
        <w:jc w:val="center"/>
        <w:rPr>
          <w:rFonts w:ascii="Times New Roman" w:hAnsi="Times New Roman"/>
          <w:b/>
          <w:sz w:val="40"/>
          <w:szCs w:val="28"/>
        </w:rPr>
      </w:pPr>
      <w:r>
        <w:rPr>
          <w:rFonts w:ascii="Times New Roman" w:hAnsi="Times New Roman"/>
          <w:b/>
          <w:sz w:val="40"/>
          <w:szCs w:val="28"/>
        </w:rPr>
        <w:t xml:space="preserve">по спортивно-оздоровительному </w:t>
      </w:r>
      <w:r w:rsidRPr="007514B4">
        <w:rPr>
          <w:rFonts w:ascii="Times New Roman" w:hAnsi="Times New Roman"/>
          <w:b/>
          <w:sz w:val="40"/>
          <w:szCs w:val="28"/>
        </w:rPr>
        <w:t xml:space="preserve"> направлению</w:t>
      </w:r>
    </w:p>
    <w:p w:rsidR="00754140" w:rsidRDefault="00754140" w:rsidP="00754140">
      <w:pPr>
        <w:spacing w:after="0" w:line="240" w:lineRule="auto"/>
        <w:jc w:val="center"/>
        <w:rPr>
          <w:rFonts w:ascii="Times New Roman" w:hAnsi="Times New Roman"/>
          <w:b/>
          <w:sz w:val="40"/>
          <w:szCs w:val="28"/>
        </w:rPr>
      </w:pPr>
      <w:r>
        <w:rPr>
          <w:rFonts w:ascii="Times New Roman" w:hAnsi="Times New Roman"/>
          <w:b/>
          <w:sz w:val="40"/>
          <w:szCs w:val="28"/>
        </w:rPr>
        <w:t>«Зд</w:t>
      </w:r>
      <w:r w:rsidR="00424A50">
        <w:rPr>
          <w:rFonts w:ascii="Times New Roman" w:hAnsi="Times New Roman"/>
          <w:b/>
          <w:sz w:val="40"/>
          <w:szCs w:val="28"/>
        </w:rPr>
        <w:t>оровейка</w:t>
      </w:r>
      <w:r w:rsidRPr="007514B4">
        <w:rPr>
          <w:rFonts w:ascii="Times New Roman" w:hAnsi="Times New Roman"/>
          <w:b/>
          <w:sz w:val="40"/>
          <w:szCs w:val="28"/>
        </w:rPr>
        <w:t>»</w:t>
      </w:r>
    </w:p>
    <w:p w:rsidR="00754140" w:rsidRDefault="00754140" w:rsidP="00754140">
      <w:pPr>
        <w:spacing w:after="0" w:line="240" w:lineRule="auto"/>
        <w:jc w:val="center"/>
        <w:rPr>
          <w:rFonts w:ascii="Times New Roman" w:hAnsi="Times New Roman"/>
          <w:b/>
          <w:sz w:val="40"/>
          <w:szCs w:val="28"/>
        </w:rPr>
      </w:pPr>
    </w:p>
    <w:p w:rsidR="00754140" w:rsidRDefault="00754140" w:rsidP="00754140">
      <w:pPr>
        <w:spacing w:after="0" w:line="240" w:lineRule="auto"/>
        <w:jc w:val="center"/>
        <w:rPr>
          <w:rFonts w:ascii="Times New Roman" w:hAnsi="Times New Roman"/>
          <w:b/>
          <w:sz w:val="40"/>
          <w:szCs w:val="28"/>
        </w:rPr>
      </w:pPr>
    </w:p>
    <w:p w:rsidR="00754140" w:rsidRDefault="00754140" w:rsidP="00754140">
      <w:pPr>
        <w:spacing w:after="0" w:line="240" w:lineRule="auto"/>
        <w:jc w:val="center"/>
        <w:rPr>
          <w:rFonts w:ascii="Times New Roman" w:hAnsi="Times New Roman"/>
          <w:b/>
          <w:sz w:val="40"/>
          <w:szCs w:val="28"/>
        </w:rPr>
      </w:pPr>
    </w:p>
    <w:p w:rsidR="00754140" w:rsidRDefault="00754140" w:rsidP="00754140">
      <w:pPr>
        <w:spacing w:after="0" w:line="240" w:lineRule="auto"/>
        <w:jc w:val="center"/>
        <w:rPr>
          <w:rFonts w:ascii="Times New Roman" w:hAnsi="Times New Roman"/>
          <w:b/>
          <w:sz w:val="40"/>
          <w:szCs w:val="28"/>
        </w:rPr>
      </w:pPr>
    </w:p>
    <w:p w:rsidR="00754140" w:rsidRDefault="00754140" w:rsidP="00754140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Составила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 :</w:t>
      </w:r>
      <w:proofErr w:type="gramEnd"/>
      <w:r w:rsidRPr="00C63040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учитель начальных классов</w:t>
      </w:r>
    </w:p>
    <w:p w:rsidR="00754140" w:rsidRDefault="00754140" w:rsidP="00754140">
      <w:pPr>
        <w:spacing w:after="0" w:line="240" w:lineRule="auto"/>
        <w:jc w:val="right"/>
        <w:rPr>
          <w:rFonts w:ascii="Times New Roman" w:hAnsi="Times New Roman"/>
          <w:b/>
          <w:sz w:val="40"/>
          <w:szCs w:val="28"/>
        </w:rPr>
      </w:pPr>
      <w:r w:rsidRPr="00CB53DB">
        <w:rPr>
          <w:rFonts w:ascii="Times New Roman" w:hAnsi="Times New Roman"/>
          <w:b/>
          <w:sz w:val="28"/>
          <w:szCs w:val="28"/>
        </w:rPr>
        <w:t xml:space="preserve">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>Меркулова О.В.</w:t>
      </w:r>
    </w:p>
    <w:p w:rsidR="00754140" w:rsidRDefault="00754140" w:rsidP="00754140">
      <w:pPr>
        <w:spacing w:after="0" w:line="240" w:lineRule="auto"/>
        <w:ind w:left="3540"/>
        <w:jc w:val="right"/>
        <w:rPr>
          <w:rFonts w:ascii="Times New Roman" w:hAnsi="Times New Roman"/>
          <w:b/>
          <w:sz w:val="40"/>
          <w:szCs w:val="28"/>
        </w:rPr>
      </w:pPr>
    </w:p>
    <w:p w:rsidR="00754140" w:rsidRDefault="00754140" w:rsidP="00754140">
      <w:pPr>
        <w:spacing w:after="0" w:line="240" w:lineRule="auto"/>
        <w:ind w:left="3540"/>
        <w:jc w:val="both"/>
        <w:rPr>
          <w:rFonts w:ascii="Times New Roman" w:hAnsi="Times New Roman"/>
          <w:b/>
          <w:sz w:val="28"/>
          <w:szCs w:val="28"/>
        </w:rPr>
      </w:pPr>
    </w:p>
    <w:p w:rsidR="001622CF" w:rsidRPr="002B02F2" w:rsidRDefault="000B2F34">
      <w:pPr>
        <w:rPr>
          <w:rFonts w:ascii="Times New Roman" w:hAnsi="Times New Roman" w:cs="Times New Roman"/>
          <w:b/>
          <w:sz w:val="28"/>
          <w:szCs w:val="28"/>
        </w:rPr>
      </w:pPr>
      <w:r w:rsidRPr="002B02F2">
        <w:rPr>
          <w:rFonts w:ascii="Times New Roman" w:hAnsi="Times New Roman" w:cs="Times New Roman"/>
          <w:b/>
          <w:sz w:val="28"/>
          <w:szCs w:val="28"/>
        </w:rPr>
        <w:lastRenderedPageBreak/>
        <w:t>Программа</w:t>
      </w:r>
      <w:r w:rsidR="001622CF">
        <w:rPr>
          <w:rFonts w:ascii="Times New Roman" w:hAnsi="Times New Roman" w:cs="Times New Roman"/>
          <w:b/>
          <w:sz w:val="28"/>
          <w:szCs w:val="28"/>
        </w:rPr>
        <w:t xml:space="preserve"> курса </w:t>
      </w:r>
      <w:r w:rsidRPr="002B02F2">
        <w:rPr>
          <w:rFonts w:ascii="Times New Roman" w:hAnsi="Times New Roman" w:cs="Times New Roman"/>
          <w:b/>
          <w:sz w:val="28"/>
          <w:szCs w:val="28"/>
        </w:rPr>
        <w:t xml:space="preserve"> внеурочной деятельности </w:t>
      </w:r>
      <w:r w:rsidR="001622C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B02F2"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spellStart"/>
      <w:r w:rsidRPr="002B02F2">
        <w:rPr>
          <w:rFonts w:ascii="Times New Roman" w:hAnsi="Times New Roman" w:cs="Times New Roman"/>
          <w:b/>
          <w:sz w:val="28"/>
          <w:szCs w:val="28"/>
        </w:rPr>
        <w:t>Здоровейка</w:t>
      </w:r>
      <w:proofErr w:type="spellEnd"/>
      <w:r w:rsidRPr="002B02F2">
        <w:rPr>
          <w:rFonts w:ascii="Times New Roman" w:hAnsi="Times New Roman" w:cs="Times New Roman"/>
          <w:b/>
          <w:sz w:val="28"/>
          <w:szCs w:val="28"/>
        </w:rPr>
        <w:t>»</w:t>
      </w:r>
    </w:p>
    <w:p w:rsidR="000B2F34" w:rsidRPr="00F80B58" w:rsidRDefault="000B2F34">
      <w:pPr>
        <w:rPr>
          <w:b/>
        </w:rPr>
      </w:pPr>
      <w:r w:rsidRPr="00F80B58">
        <w:rPr>
          <w:b/>
        </w:rPr>
        <w:t xml:space="preserve">2 класс </w:t>
      </w:r>
    </w:p>
    <w:p w:rsidR="000B2F34" w:rsidRPr="000B2F34" w:rsidRDefault="000B2F34">
      <w:pPr>
        <w:rPr>
          <w:b/>
        </w:rPr>
      </w:pPr>
      <w:r w:rsidRPr="000B2F34">
        <w:rPr>
          <w:b/>
        </w:rPr>
        <w:t>(ФГОС НОО*)</w:t>
      </w:r>
    </w:p>
    <w:p w:rsidR="000B2F34" w:rsidRPr="000B2F34" w:rsidRDefault="000B2F34" w:rsidP="000B2F34">
      <w:pPr>
        <w:tabs>
          <w:tab w:val="left" w:pos="4500"/>
          <w:tab w:val="left" w:pos="9180"/>
          <w:tab w:val="left" w:pos="9360"/>
        </w:tabs>
        <w:spacing w:line="360" w:lineRule="auto"/>
        <w:ind w:firstLine="720"/>
        <w:jc w:val="both"/>
        <w:rPr>
          <w:b/>
        </w:rPr>
      </w:pPr>
      <w:proofErr w:type="gramStart"/>
      <w:r w:rsidRPr="000B2F34">
        <w:rPr>
          <w:b/>
        </w:rPr>
        <w:t>Внеурочная деятельность</w:t>
      </w:r>
      <w:r w:rsidRPr="000B2F34">
        <w:rPr>
          <w:b/>
          <w:i/>
        </w:rPr>
        <w:t xml:space="preserve"> </w:t>
      </w:r>
      <w:r w:rsidRPr="000B2F34">
        <w:rPr>
          <w:b/>
        </w:rPr>
        <w:t>организуется по направлениям развития личности (</w:t>
      </w:r>
      <w:r w:rsidRPr="007C26CB">
        <w:rPr>
          <w:b/>
          <w:u w:val="single"/>
        </w:rPr>
        <w:t>спортивно-оздоровительное,</w:t>
      </w:r>
      <w:r w:rsidRPr="000B2F34">
        <w:rPr>
          <w:b/>
        </w:rPr>
        <w:t xml:space="preserve"> духовно-нравственное, социальное, </w:t>
      </w:r>
      <w:proofErr w:type="spellStart"/>
      <w:r w:rsidRPr="000B2F34">
        <w:rPr>
          <w:b/>
        </w:rPr>
        <w:t>общеинтеллектуальное</w:t>
      </w:r>
      <w:proofErr w:type="spellEnd"/>
      <w:r w:rsidRPr="000B2F34">
        <w:rPr>
          <w:b/>
        </w:rPr>
        <w:t>, общекультурное) в таких формах как экскурсии, кружки, секции, круглые столы, конференции, диспуты, школьные научные общества, олимпиады, соревнования, поисковые и научные исследования, общественно полезные  практики и т. д. Время, отводимое на внеурочную деятельность, составляет  до 1350 часов.</w:t>
      </w:r>
      <w:proofErr w:type="gramEnd"/>
    </w:p>
    <w:p w:rsidR="000B2F34" w:rsidRDefault="000B2F34" w:rsidP="000B2F34">
      <w:pPr>
        <w:autoSpaceDE w:val="0"/>
        <w:autoSpaceDN w:val="0"/>
        <w:adjustRightInd w:val="0"/>
        <w:spacing w:line="360" w:lineRule="auto"/>
        <w:ind w:firstLine="540"/>
        <w:jc w:val="both"/>
        <w:rPr>
          <w:b/>
        </w:rPr>
      </w:pPr>
      <w:r w:rsidRPr="000B2F34">
        <w:rPr>
          <w:b/>
        </w:rPr>
        <w:t>При организации внеурочной деятельности обучающихся образовательным учреждением используются возможности образовательных учреждений дополнительного образования детей, организаций культуры и спорта. В период каникул для продолжения внеурочной деятельности могут использоваться возможности организаций отдыха детей и их оздоровления, тематических лагерных смен, летних школ, создаваемых на базе общеобразовательных учреждений и образовательных</w:t>
      </w:r>
      <w:r w:rsidR="007C26CB">
        <w:rPr>
          <w:b/>
        </w:rPr>
        <w:t xml:space="preserve"> учреждений дополнительного обра</w:t>
      </w:r>
      <w:r w:rsidRPr="000B2F34">
        <w:rPr>
          <w:b/>
        </w:rPr>
        <w:t>зования детей.</w:t>
      </w:r>
    </w:p>
    <w:p w:rsidR="007C26CB" w:rsidRPr="007C26CB" w:rsidRDefault="007C26CB" w:rsidP="007C26CB">
      <w:pPr>
        <w:autoSpaceDE w:val="0"/>
        <w:autoSpaceDN w:val="0"/>
        <w:adjustRightInd w:val="0"/>
        <w:spacing w:line="360" w:lineRule="auto"/>
        <w:jc w:val="both"/>
        <w:rPr>
          <w:b/>
        </w:rPr>
      </w:pPr>
      <w:r>
        <w:t xml:space="preserve">         </w:t>
      </w:r>
      <w:proofErr w:type="gramStart"/>
      <w:r w:rsidRPr="007C26CB">
        <w:rPr>
          <w:b/>
        </w:rPr>
        <w:t xml:space="preserve">Программа формирования культуры здорового и безопасного образа жизни должна представлять собой комплексную программу формирования знаний, установок, личностных ориентиров и норм поведения, обеспечивающих сохранение и укрепление физического, психологического и социального здоровья обучающихся на ступени начального общего образования как одной из ценностных составляющих, способствующих познавательному и эмоциональному развитию ребенка, достижению планируемых результатов </w:t>
      </w:r>
      <w:r w:rsidRPr="007C26CB">
        <w:rPr>
          <w:b/>
          <w:color w:val="000000"/>
        </w:rPr>
        <w:t>освоения основной образовательной программы</w:t>
      </w:r>
      <w:r w:rsidRPr="007C26CB">
        <w:rPr>
          <w:b/>
          <w:i/>
          <w:color w:val="FF0000"/>
        </w:rPr>
        <w:t xml:space="preserve"> </w:t>
      </w:r>
      <w:r w:rsidRPr="007C26CB">
        <w:rPr>
          <w:b/>
        </w:rPr>
        <w:t xml:space="preserve">начального общего образования. </w:t>
      </w:r>
      <w:proofErr w:type="gramEnd"/>
    </w:p>
    <w:p w:rsidR="007C26CB" w:rsidRPr="007C26CB" w:rsidRDefault="007C26CB" w:rsidP="007C26CB">
      <w:pPr>
        <w:autoSpaceDE w:val="0"/>
        <w:autoSpaceDN w:val="0"/>
        <w:adjustRightInd w:val="0"/>
        <w:spacing w:line="360" w:lineRule="auto"/>
        <w:ind w:firstLine="720"/>
        <w:jc w:val="both"/>
        <w:rPr>
          <w:b/>
        </w:rPr>
      </w:pPr>
      <w:r w:rsidRPr="007C26CB">
        <w:rPr>
          <w:b/>
        </w:rPr>
        <w:t xml:space="preserve">Программа формирования культуры здорового и безопасного образа жизни должна обеспечивать: </w:t>
      </w:r>
    </w:p>
    <w:p w:rsidR="007C26CB" w:rsidRPr="007C26CB" w:rsidRDefault="007C26CB" w:rsidP="007C26CB">
      <w:pPr>
        <w:tabs>
          <w:tab w:val="num" w:pos="720"/>
          <w:tab w:val="num" w:pos="993"/>
          <w:tab w:val="left" w:pos="1080"/>
        </w:tabs>
        <w:autoSpaceDE w:val="0"/>
        <w:autoSpaceDN w:val="0"/>
        <w:adjustRightInd w:val="0"/>
        <w:spacing w:line="360" w:lineRule="auto"/>
        <w:ind w:firstLine="720"/>
        <w:jc w:val="both"/>
        <w:rPr>
          <w:b/>
        </w:rPr>
      </w:pPr>
      <w:r w:rsidRPr="007C26CB">
        <w:rPr>
          <w:b/>
        </w:rPr>
        <w:t xml:space="preserve"> пробуждение в детях желания заботиться о своем здоровье (формирование заинтересованного отношения к собственному здоровью);</w:t>
      </w:r>
    </w:p>
    <w:p w:rsidR="007C26CB" w:rsidRPr="007C26CB" w:rsidRDefault="007C26CB" w:rsidP="007C26CB">
      <w:pPr>
        <w:tabs>
          <w:tab w:val="num" w:pos="720"/>
          <w:tab w:val="num" w:pos="993"/>
          <w:tab w:val="left" w:pos="1080"/>
        </w:tabs>
        <w:autoSpaceDE w:val="0"/>
        <w:autoSpaceDN w:val="0"/>
        <w:adjustRightInd w:val="0"/>
        <w:spacing w:line="360" w:lineRule="auto"/>
        <w:ind w:firstLine="720"/>
        <w:jc w:val="both"/>
        <w:rPr>
          <w:b/>
        </w:rPr>
      </w:pPr>
      <w:r w:rsidRPr="007C26CB">
        <w:rPr>
          <w:b/>
        </w:rPr>
        <w:t>формирование установки на использование здорового питания;</w:t>
      </w:r>
    </w:p>
    <w:p w:rsidR="007C26CB" w:rsidRPr="007C26CB" w:rsidRDefault="007C26CB" w:rsidP="007C26CB">
      <w:pPr>
        <w:tabs>
          <w:tab w:val="num" w:pos="720"/>
          <w:tab w:val="left" w:pos="1080"/>
        </w:tabs>
        <w:autoSpaceDE w:val="0"/>
        <w:autoSpaceDN w:val="0"/>
        <w:adjustRightInd w:val="0"/>
        <w:spacing w:line="360" w:lineRule="auto"/>
        <w:ind w:firstLine="720"/>
        <w:jc w:val="both"/>
        <w:rPr>
          <w:b/>
        </w:rPr>
      </w:pPr>
      <w:r w:rsidRPr="007C26CB">
        <w:rPr>
          <w:b/>
        </w:rPr>
        <w:t>использование оптимальных двигательных режимов для детей с учетом их возрастных, психологических и иных особенностей,</w:t>
      </w:r>
      <w:r w:rsidRPr="007C26CB">
        <w:rPr>
          <w:b/>
          <w:bCs/>
          <w:i/>
          <w:iCs/>
        </w:rPr>
        <w:t xml:space="preserve"> </w:t>
      </w:r>
      <w:r w:rsidRPr="007C26CB">
        <w:rPr>
          <w:b/>
          <w:bCs/>
          <w:iCs/>
        </w:rPr>
        <w:t>развитие потребности в занятиях физической культурой и спортом</w:t>
      </w:r>
      <w:r w:rsidRPr="007C26CB">
        <w:rPr>
          <w:b/>
        </w:rPr>
        <w:t>;</w:t>
      </w:r>
    </w:p>
    <w:p w:rsidR="007C26CB" w:rsidRPr="007C26CB" w:rsidRDefault="007C26CB" w:rsidP="007C26CB">
      <w:pPr>
        <w:tabs>
          <w:tab w:val="num" w:pos="720"/>
          <w:tab w:val="num" w:pos="993"/>
          <w:tab w:val="left" w:pos="1080"/>
        </w:tabs>
        <w:autoSpaceDE w:val="0"/>
        <w:autoSpaceDN w:val="0"/>
        <w:adjustRightInd w:val="0"/>
        <w:spacing w:line="360" w:lineRule="auto"/>
        <w:ind w:firstLine="720"/>
        <w:jc w:val="both"/>
        <w:rPr>
          <w:b/>
        </w:rPr>
      </w:pPr>
      <w:r w:rsidRPr="007C26CB">
        <w:rPr>
          <w:b/>
        </w:rPr>
        <w:t>применение рекомендуемого врачами режима дня;</w:t>
      </w:r>
    </w:p>
    <w:p w:rsidR="007C26CB" w:rsidRPr="007C26CB" w:rsidRDefault="007C26CB" w:rsidP="007C26CB">
      <w:pPr>
        <w:tabs>
          <w:tab w:val="left" w:pos="0"/>
          <w:tab w:val="num" w:pos="720"/>
        </w:tabs>
        <w:autoSpaceDE w:val="0"/>
        <w:autoSpaceDN w:val="0"/>
        <w:adjustRightInd w:val="0"/>
        <w:spacing w:line="360" w:lineRule="auto"/>
        <w:ind w:firstLine="720"/>
        <w:jc w:val="both"/>
        <w:rPr>
          <w:b/>
        </w:rPr>
      </w:pPr>
      <w:r w:rsidRPr="007C26CB">
        <w:rPr>
          <w:b/>
        </w:rPr>
        <w:t xml:space="preserve">формирование знаний негативных факторов риска здоровью детей (сниженная двигательная активность, курение, алкоголь, наркотики и другие </w:t>
      </w:r>
      <w:proofErr w:type="spellStart"/>
      <w:r w:rsidRPr="007C26CB">
        <w:rPr>
          <w:b/>
        </w:rPr>
        <w:t>психоактивные</w:t>
      </w:r>
      <w:proofErr w:type="spellEnd"/>
      <w:r w:rsidRPr="007C26CB">
        <w:rPr>
          <w:b/>
        </w:rPr>
        <w:t xml:space="preserve"> вещества, инфекционные заболевания);</w:t>
      </w:r>
    </w:p>
    <w:p w:rsidR="007C26CB" w:rsidRPr="007C26CB" w:rsidRDefault="007C26CB" w:rsidP="007C26CB">
      <w:pPr>
        <w:tabs>
          <w:tab w:val="num" w:pos="720"/>
          <w:tab w:val="left" w:pos="1080"/>
        </w:tabs>
        <w:autoSpaceDE w:val="0"/>
        <w:autoSpaceDN w:val="0"/>
        <w:adjustRightInd w:val="0"/>
        <w:spacing w:line="360" w:lineRule="auto"/>
        <w:ind w:firstLine="720"/>
        <w:jc w:val="both"/>
        <w:rPr>
          <w:b/>
        </w:rPr>
      </w:pPr>
      <w:r w:rsidRPr="007C26CB">
        <w:rPr>
          <w:b/>
        </w:rPr>
        <w:t xml:space="preserve">становление навыков противостояния вовлечению в </w:t>
      </w:r>
      <w:proofErr w:type="spellStart"/>
      <w:r w:rsidRPr="007C26CB">
        <w:rPr>
          <w:b/>
        </w:rPr>
        <w:t>табакокурение</w:t>
      </w:r>
      <w:proofErr w:type="spellEnd"/>
      <w:r w:rsidRPr="007C26CB">
        <w:rPr>
          <w:b/>
        </w:rPr>
        <w:t>,  употребление алкоголя, наркотических и сильнодействующих веществ;</w:t>
      </w:r>
    </w:p>
    <w:p w:rsidR="007C26CB" w:rsidRPr="007C26CB" w:rsidRDefault="007C26CB" w:rsidP="007C26CB">
      <w:pPr>
        <w:tabs>
          <w:tab w:val="num" w:pos="720"/>
          <w:tab w:val="left" w:pos="1080"/>
        </w:tabs>
        <w:autoSpaceDE w:val="0"/>
        <w:autoSpaceDN w:val="0"/>
        <w:adjustRightInd w:val="0"/>
        <w:spacing w:line="360" w:lineRule="auto"/>
        <w:ind w:firstLine="720"/>
        <w:jc w:val="both"/>
        <w:rPr>
          <w:b/>
          <w:bCs/>
          <w:iCs/>
        </w:rPr>
      </w:pPr>
      <w:r w:rsidRPr="007C26CB">
        <w:rPr>
          <w:b/>
        </w:rPr>
        <w:t xml:space="preserve">формирование потребности ребенка безбоязненно обращаться к врачу по любым вопросам, связанным с особенностями роста и развития, состояния здоровья, </w:t>
      </w:r>
      <w:r w:rsidRPr="007C26CB">
        <w:rPr>
          <w:b/>
          <w:bCs/>
          <w:iCs/>
        </w:rPr>
        <w:t>развитие готовности самостоятельно поддерживать свое здоровье на основе использования навыков личной гигиены.</w:t>
      </w:r>
    </w:p>
    <w:p w:rsidR="000B2F34" w:rsidRPr="002B02F2" w:rsidRDefault="007C26CB" w:rsidP="002B02F2">
      <w:pPr>
        <w:rPr>
          <w:rFonts w:ascii="Times New Roman" w:hAnsi="Times New Roman" w:cs="Times New Roman"/>
          <w:b/>
          <w:sz w:val="28"/>
          <w:szCs w:val="28"/>
        </w:rPr>
      </w:pPr>
      <w:r w:rsidRPr="002B02F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0B2F34" w:rsidRPr="002B02F2">
        <w:rPr>
          <w:rFonts w:ascii="Times New Roman" w:hAnsi="Times New Roman" w:cs="Times New Roman"/>
          <w:b/>
          <w:sz w:val="28"/>
          <w:szCs w:val="28"/>
        </w:rPr>
        <w:t>(ПООП  НОО</w:t>
      </w:r>
      <w:r w:rsidR="000243D2">
        <w:rPr>
          <w:rFonts w:ascii="Times New Roman" w:hAnsi="Times New Roman" w:cs="Times New Roman"/>
          <w:b/>
          <w:sz w:val="28"/>
          <w:szCs w:val="28"/>
        </w:rPr>
        <w:t>*</w:t>
      </w:r>
      <w:r w:rsidR="002B02F2" w:rsidRPr="002B02F2">
        <w:rPr>
          <w:rFonts w:ascii="Times New Roman" w:hAnsi="Times New Roman" w:cs="Times New Roman"/>
          <w:b/>
          <w:sz w:val="28"/>
          <w:szCs w:val="28"/>
        </w:rPr>
        <w:t>)</w:t>
      </w:r>
    </w:p>
    <w:p w:rsidR="000B2F34" w:rsidRPr="00BD7394" w:rsidRDefault="000B2F34" w:rsidP="000B2F34">
      <w:pPr>
        <w:pStyle w:val="a3"/>
        <w:spacing w:line="360" w:lineRule="auto"/>
        <w:ind w:firstLine="709"/>
        <w:rPr>
          <w:rFonts w:ascii="Times New Roman" w:hAnsi="Times New Roman"/>
          <w:color w:val="auto"/>
          <w:sz w:val="28"/>
          <w:szCs w:val="28"/>
        </w:rPr>
      </w:pPr>
      <w:r w:rsidRPr="00BD7394">
        <w:rPr>
          <w:rFonts w:ascii="Times New Roman" w:hAnsi="Times New Roman"/>
          <w:color w:val="auto"/>
          <w:sz w:val="28"/>
          <w:szCs w:val="28"/>
        </w:rPr>
        <w:t>Под внеурочной деятельностью понимается образователь</w:t>
      </w:r>
      <w:r w:rsidRPr="00BD7394">
        <w:rPr>
          <w:rFonts w:ascii="Times New Roman" w:hAnsi="Times New Roman"/>
          <w:color w:val="auto"/>
          <w:spacing w:val="-4"/>
          <w:sz w:val="28"/>
          <w:szCs w:val="28"/>
        </w:rPr>
        <w:t>ная</w:t>
      </w:r>
      <w:r w:rsidRPr="005E16B7">
        <w:rPr>
          <w:rFonts w:ascii="Times New Roman" w:hAnsi="Times New Roman"/>
          <w:color w:val="auto"/>
          <w:spacing w:val="-4"/>
          <w:sz w:val="28"/>
          <w:szCs w:val="28"/>
        </w:rPr>
        <w:t xml:space="preserve"> </w:t>
      </w:r>
      <w:r w:rsidRPr="00BD7394">
        <w:rPr>
          <w:rFonts w:ascii="Times New Roman" w:hAnsi="Times New Roman"/>
          <w:color w:val="auto"/>
          <w:spacing w:val="-4"/>
          <w:sz w:val="28"/>
          <w:szCs w:val="28"/>
        </w:rPr>
        <w:t>деятельность, осуществляемая в формах, отличных от уроч</w:t>
      </w:r>
      <w:r w:rsidRPr="00BD7394">
        <w:rPr>
          <w:rFonts w:ascii="Times New Roman" w:hAnsi="Times New Roman"/>
          <w:color w:val="auto"/>
          <w:spacing w:val="-2"/>
          <w:sz w:val="28"/>
          <w:szCs w:val="28"/>
        </w:rPr>
        <w:t xml:space="preserve">ной, и направленная на достижение планируемых результатов </w:t>
      </w:r>
      <w:r w:rsidRPr="00BD7394">
        <w:rPr>
          <w:rFonts w:ascii="Times New Roman" w:hAnsi="Times New Roman"/>
          <w:color w:val="auto"/>
          <w:sz w:val="28"/>
          <w:szCs w:val="28"/>
        </w:rPr>
        <w:t>освоения основной образовательной программы начального общего образования.</w:t>
      </w:r>
    </w:p>
    <w:p w:rsidR="000B2F34" w:rsidRPr="00BD7394" w:rsidRDefault="000B2F34" w:rsidP="000B2F34">
      <w:pPr>
        <w:pStyle w:val="a3"/>
        <w:spacing w:line="360" w:lineRule="auto"/>
        <w:ind w:firstLine="709"/>
        <w:rPr>
          <w:rFonts w:ascii="Times New Roman" w:hAnsi="Times New Roman"/>
          <w:color w:val="auto"/>
          <w:sz w:val="28"/>
          <w:szCs w:val="28"/>
        </w:rPr>
      </w:pPr>
      <w:r w:rsidRPr="00BD7394">
        <w:rPr>
          <w:rFonts w:ascii="Times New Roman" w:hAnsi="Times New Roman"/>
          <w:b/>
          <w:bCs/>
          <w:color w:val="auto"/>
          <w:sz w:val="28"/>
          <w:szCs w:val="28"/>
        </w:rPr>
        <w:t>Цели организации внеурочной деятельности</w:t>
      </w:r>
      <w:r w:rsidRPr="00BD7394">
        <w:rPr>
          <w:rFonts w:ascii="Times New Roman" w:hAnsi="Times New Roman"/>
          <w:color w:val="auto"/>
          <w:sz w:val="28"/>
          <w:szCs w:val="28"/>
        </w:rPr>
        <w:t xml:space="preserve"> на уровне начального общего образования: обеспечение соответствующей возрасту адаптации реб</w:t>
      </w:r>
      <w:r>
        <w:rPr>
          <w:rFonts w:ascii="Times New Roman" w:hAnsi="Times New Roman"/>
          <w:color w:val="auto"/>
          <w:sz w:val="28"/>
          <w:szCs w:val="28"/>
        </w:rPr>
        <w:t>е</w:t>
      </w:r>
      <w:r w:rsidRPr="00BD7394">
        <w:rPr>
          <w:rFonts w:ascii="Times New Roman" w:hAnsi="Times New Roman"/>
          <w:color w:val="auto"/>
          <w:sz w:val="28"/>
          <w:szCs w:val="28"/>
        </w:rPr>
        <w:t>нка в образовательной организации, создание благоприятных условий для развития реб</w:t>
      </w:r>
      <w:r>
        <w:rPr>
          <w:rFonts w:ascii="Times New Roman" w:hAnsi="Times New Roman"/>
          <w:color w:val="auto"/>
          <w:sz w:val="28"/>
          <w:szCs w:val="28"/>
        </w:rPr>
        <w:t>е</w:t>
      </w:r>
      <w:r w:rsidRPr="00BD7394">
        <w:rPr>
          <w:rFonts w:ascii="Times New Roman" w:hAnsi="Times New Roman"/>
          <w:color w:val="auto"/>
          <w:sz w:val="28"/>
          <w:szCs w:val="28"/>
        </w:rPr>
        <w:t>нка, уч</w:t>
      </w:r>
      <w:r>
        <w:rPr>
          <w:rFonts w:ascii="Times New Roman" w:hAnsi="Times New Roman"/>
          <w:color w:val="auto"/>
          <w:sz w:val="28"/>
          <w:szCs w:val="28"/>
        </w:rPr>
        <w:t>е</w:t>
      </w:r>
      <w:r w:rsidRPr="00BD7394">
        <w:rPr>
          <w:rFonts w:ascii="Times New Roman" w:hAnsi="Times New Roman"/>
          <w:color w:val="auto"/>
          <w:sz w:val="28"/>
          <w:szCs w:val="28"/>
        </w:rPr>
        <w:t>т его возрастных и индивидуальных особенностей.</w:t>
      </w:r>
    </w:p>
    <w:p w:rsidR="000B2F34" w:rsidRPr="00BD7394" w:rsidRDefault="000B2F34" w:rsidP="000B2F34">
      <w:pPr>
        <w:pStyle w:val="a3"/>
        <w:spacing w:line="360" w:lineRule="auto"/>
        <w:ind w:firstLine="709"/>
        <w:rPr>
          <w:rFonts w:ascii="Times New Roman" w:hAnsi="Times New Roman"/>
          <w:color w:val="auto"/>
          <w:sz w:val="28"/>
          <w:szCs w:val="28"/>
        </w:rPr>
      </w:pPr>
      <w:r w:rsidRPr="00BD7394">
        <w:rPr>
          <w:rFonts w:ascii="Times New Roman" w:hAnsi="Times New Roman"/>
          <w:color w:val="auto"/>
          <w:spacing w:val="2"/>
          <w:sz w:val="28"/>
          <w:szCs w:val="28"/>
        </w:rPr>
        <w:t>Внеурочная деятельность организуется по направлениям</w:t>
      </w:r>
      <w:r w:rsidRPr="005E16B7">
        <w:rPr>
          <w:rFonts w:ascii="Times New Roman" w:hAnsi="Times New Roman"/>
          <w:color w:val="auto"/>
          <w:spacing w:val="2"/>
          <w:sz w:val="28"/>
          <w:szCs w:val="28"/>
        </w:rPr>
        <w:t xml:space="preserve"> </w:t>
      </w:r>
      <w:r w:rsidRPr="00BD7394">
        <w:rPr>
          <w:rFonts w:ascii="Times New Roman" w:hAnsi="Times New Roman"/>
          <w:color w:val="auto"/>
          <w:spacing w:val="-4"/>
          <w:sz w:val="28"/>
          <w:szCs w:val="28"/>
        </w:rPr>
        <w:t>развития личности (</w:t>
      </w:r>
      <w:proofErr w:type="spellStart"/>
      <w:r w:rsidRPr="00BD7394">
        <w:rPr>
          <w:rFonts w:ascii="Times New Roman" w:hAnsi="Times New Roman"/>
          <w:color w:val="auto"/>
          <w:spacing w:val="-4"/>
          <w:sz w:val="28"/>
          <w:szCs w:val="28"/>
        </w:rPr>
        <w:t>спортивно­оздоровительное</w:t>
      </w:r>
      <w:proofErr w:type="spellEnd"/>
      <w:r w:rsidRPr="00BD7394">
        <w:rPr>
          <w:rFonts w:ascii="Times New Roman" w:hAnsi="Times New Roman"/>
          <w:color w:val="auto"/>
          <w:spacing w:val="-4"/>
          <w:sz w:val="28"/>
          <w:szCs w:val="28"/>
        </w:rPr>
        <w:t xml:space="preserve">, </w:t>
      </w:r>
      <w:proofErr w:type="spellStart"/>
      <w:r w:rsidRPr="00BD7394">
        <w:rPr>
          <w:rFonts w:ascii="Times New Roman" w:hAnsi="Times New Roman"/>
          <w:color w:val="auto"/>
          <w:spacing w:val="-4"/>
          <w:sz w:val="28"/>
          <w:szCs w:val="28"/>
        </w:rPr>
        <w:t>духовно­нрав</w:t>
      </w:r>
      <w:r w:rsidRPr="00BD7394">
        <w:rPr>
          <w:rFonts w:ascii="Times New Roman" w:hAnsi="Times New Roman"/>
          <w:color w:val="auto"/>
          <w:spacing w:val="2"/>
          <w:sz w:val="28"/>
          <w:szCs w:val="28"/>
        </w:rPr>
        <w:t>ственное</w:t>
      </w:r>
      <w:proofErr w:type="spellEnd"/>
      <w:r w:rsidRPr="00BD7394">
        <w:rPr>
          <w:rFonts w:ascii="Times New Roman" w:hAnsi="Times New Roman"/>
          <w:color w:val="auto"/>
          <w:spacing w:val="2"/>
          <w:sz w:val="28"/>
          <w:szCs w:val="28"/>
        </w:rPr>
        <w:t xml:space="preserve">, социальное, </w:t>
      </w:r>
      <w:proofErr w:type="spellStart"/>
      <w:r w:rsidRPr="00BD7394">
        <w:rPr>
          <w:rFonts w:ascii="Times New Roman" w:hAnsi="Times New Roman"/>
          <w:color w:val="auto"/>
          <w:spacing w:val="2"/>
          <w:sz w:val="28"/>
          <w:szCs w:val="28"/>
        </w:rPr>
        <w:t>общеинтеллектуальное</w:t>
      </w:r>
      <w:proofErr w:type="spellEnd"/>
      <w:r w:rsidRPr="00BD7394">
        <w:rPr>
          <w:rFonts w:ascii="Times New Roman" w:hAnsi="Times New Roman"/>
          <w:color w:val="auto"/>
          <w:spacing w:val="2"/>
          <w:sz w:val="28"/>
          <w:szCs w:val="28"/>
        </w:rPr>
        <w:t>, общекультур</w:t>
      </w:r>
      <w:r w:rsidRPr="00BD7394">
        <w:rPr>
          <w:rFonts w:ascii="Times New Roman" w:hAnsi="Times New Roman"/>
          <w:color w:val="auto"/>
          <w:sz w:val="28"/>
          <w:szCs w:val="28"/>
        </w:rPr>
        <w:t xml:space="preserve">ное). </w:t>
      </w:r>
    </w:p>
    <w:p w:rsidR="000B2F34" w:rsidRPr="000D2CF2" w:rsidRDefault="000B2F34" w:rsidP="000B2F34">
      <w:pPr>
        <w:pStyle w:val="ConsPlusNormal"/>
        <w:widowControl/>
        <w:spacing w:line="360" w:lineRule="auto"/>
        <w:ind w:firstLine="709"/>
        <w:jc w:val="both"/>
        <w:textAlignment w:val="center"/>
        <w:rPr>
          <w:rFonts w:cs="Times New Roman"/>
        </w:rPr>
      </w:pPr>
      <w:r w:rsidRPr="00BD7394">
        <w:rPr>
          <w:rFonts w:ascii="Times New Roman" w:hAnsi="Times New Roman"/>
          <w:b/>
          <w:bCs/>
          <w:spacing w:val="2"/>
          <w:sz w:val="28"/>
          <w:szCs w:val="28"/>
        </w:rPr>
        <w:t>Формы организации внеурочной деятельности</w:t>
      </w:r>
      <w:r w:rsidRPr="00BD7394">
        <w:rPr>
          <w:rFonts w:ascii="Times New Roman" w:hAnsi="Times New Roman"/>
          <w:spacing w:val="2"/>
          <w:sz w:val="28"/>
          <w:szCs w:val="28"/>
        </w:rPr>
        <w:t>, как и</w:t>
      </w:r>
      <w:r w:rsidRPr="005E16B7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BD7394">
        <w:rPr>
          <w:rFonts w:ascii="Times New Roman" w:hAnsi="Times New Roman"/>
          <w:spacing w:val="2"/>
          <w:sz w:val="28"/>
          <w:szCs w:val="28"/>
        </w:rPr>
        <w:t>в целом образовательной деятельности, в рамках реализации основной образовательной программы начального общего</w:t>
      </w:r>
      <w:r w:rsidRPr="005E16B7">
        <w:rPr>
          <w:rFonts w:ascii="Times New Roman" w:hAnsi="Times New Roman"/>
          <w:spacing w:val="2"/>
          <w:sz w:val="28"/>
          <w:szCs w:val="28"/>
        </w:rPr>
        <w:t xml:space="preserve"> </w:t>
      </w:r>
      <w:r w:rsidRPr="00BD7394">
        <w:rPr>
          <w:rFonts w:ascii="Times New Roman" w:hAnsi="Times New Roman"/>
          <w:sz w:val="28"/>
          <w:szCs w:val="28"/>
        </w:rPr>
        <w:t>образования определяет организация, осуществляющая образовательную деятельность. Содер</w:t>
      </w:r>
      <w:r w:rsidRPr="00BD7394">
        <w:rPr>
          <w:rFonts w:ascii="Times New Roman" w:hAnsi="Times New Roman"/>
          <w:spacing w:val="2"/>
          <w:sz w:val="28"/>
          <w:szCs w:val="28"/>
        </w:rPr>
        <w:t xml:space="preserve">жание занятий, предусмотренных во внеурочной деятельности, </w:t>
      </w:r>
      <w:r w:rsidRPr="000D2CF2">
        <w:rPr>
          <w:rFonts w:ascii="Times New Roman" w:hAnsi="Times New Roman" w:cs="Times New Roman"/>
          <w:spacing w:val="2"/>
          <w:sz w:val="28"/>
          <w:szCs w:val="28"/>
        </w:rPr>
        <w:t xml:space="preserve">должно </w:t>
      </w:r>
      <w:r>
        <w:rPr>
          <w:rFonts w:ascii="Times New Roman" w:hAnsi="Times New Roman" w:cs="Times New Roman"/>
          <w:spacing w:val="2"/>
          <w:sz w:val="28"/>
          <w:szCs w:val="28"/>
        </w:rPr>
        <w:t xml:space="preserve">осуществляться </w:t>
      </w:r>
      <w:r w:rsidRPr="000D2CF2">
        <w:rPr>
          <w:rFonts w:ascii="Times New Roman" w:hAnsi="Times New Roman" w:cs="Times New Roman"/>
          <w:sz w:val="28"/>
          <w:szCs w:val="28"/>
        </w:rPr>
        <w:t>в таких формах как художественные, культурологические, филологические, хоровые студии, сетевые сообщества, школьные спортивные клубы и секции, конференции, олимпиады, военно-патриотические объединения, экскурсии, соревнования, поисковые и научные исследования, общественно полезные практики и другие формы на добровольной основе в соответствии с выбором участников образовательных отношений.</w:t>
      </w:r>
    </w:p>
    <w:p w:rsidR="000B2F34" w:rsidRPr="00BD7394" w:rsidRDefault="000B2F34" w:rsidP="000B2F34">
      <w:pPr>
        <w:pStyle w:val="a3"/>
        <w:spacing w:line="360" w:lineRule="auto"/>
        <w:ind w:firstLine="709"/>
        <w:rPr>
          <w:rFonts w:ascii="Times New Roman" w:hAnsi="Times New Roman"/>
          <w:color w:val="auto"/>
          <w:spacing w:val="2"/>
          <w:sz w:val="28"/>
          <w:szCs w:val="28"/>
        </w:rPr>
      </w:pPr>
      <w:r w:rsidRPr="00BD7394">
        <w:rPr>
          <w:rFonts w:ascii="Times New Roman" w:hAnsi="Times New Roman"/>
          <w:color w:val="auto"/>
          <w:spacing w:val="2"/>
          <w:sz w:val="28"/>
          <w:szCs w:val="28"/>
        </w:rPr>
        <w:t>При организации внеурочной деятельности обучающихся образовательной организацией могут использоваться</w:t>
      </w:r>
      <w:r w:rsidRPr="005E16B7">
        <w:rPr>
          <w:rFonts w:ascii="Times New Roman" w:hAnsi="Times New Roman"/>
          <w:color w:val="auto"/>
          <w:spacing w:val="2"/>
          <w:sz w:val="28"/>
          <w:szCs w:val="28"/>
        </w:rPr>
        <w:t xml:space="preserve"> </w:t>
      </w:r>
      <w:r w:rsidRPr="00BD7394">
        <w:rPr>
          <w:rFonts w:ascii="Times New Roman" w:hAnsi="Times New Roman"/>
          <w:color w:val="auto"/>
          <w:spacing w:val="-2"/>
          <w:sz w:val="28"/>
          <w:szCs w:val="28"/>
        </w:rPr>
        <w:t>возможности организаций и учреждений дополнительного образования, куль</w:t>
      </w:r>
      <w:r w:rsidRPr="00BD7394">
        <w:rPr>
          <w:rFonts w:ascii="Times New Roman" w:hAnsi="Times New Roman"/>
          <w:color w:val="auto"/>
          <w:spacing w:val="2"/>
          <w:sz w:val="28"/>
          <w:szCs w:val="28"/>
        </w:rPr>
        <w:t>туры и спорта. В период каникул для продолжения внеуроч</w:t>
      </w:r>
      <w:r w:rsidRPr="00BD7394">
        <w:rPr>
          <w:rFonts w:ascii="Times New Roman" w:hAnsi="Times New Roman"/>
          <w:color w:val="auto"/>
          <w:sz w:val="28"/>
          <w:szCs w:val="28"/>
        </w:rPr>
        <w:t>ной деятельности могут использоваться возможности специа</w:t>
      </w:r>
      <w:r w:rsidRPr="00BD7394">
        <w:rPr>
          <w:rFonts w:ascii="Times New Roman" w:hAnsi="Times New Roman"/>
          <w:color w:val="auto"/>
          <w:spacing w:val="2"/>
          <w:sz w:val="28"/>
          <w:szCs w:val="28"/>
        </w:rPr>
        <w:t>лизированных лагерей, тематических лагерных смен, летних школ.</w:t>
      </w:r>
    </w:p>
    <w:p w:rsidR="000B2F34" w:rsidRPr="00BD7394" w:rsidRDefault="000B2F34" w:rsidP="000B2F34">
      <w:pPr>
        <w:pStyle w:val="a3"/>
        <w:spacing w:line="360" w:lineRule="auto"/>
        <w:ind w:firstLine="709"/>
        <w:rPr>
          <w:rFonts w:ascii="Times New Roman" w:hAnsi="Times New Roman"/>
          <w:color w:val="auto"/>
          <w:sz w:val="28"/>
          <w:szCs w:val="28"/>
        </w:rPr>
      </w:pPr>
      <w:r w:rsidRPr="00BD7394">
        <w:rPr>
          <w:rFonts w:ascii="Times New Roman" w:hAnsi="Times New Roman"/>
          <w:color w:val="auto"/>
          <w:sz w:val="28"/>
          <w:szCs w:val="28"/>
        </w:rPr>
        <w:t>Время, отвед</w:t>
      </w:r>
      <w:r>
        <w:rPr>
          <w:rFonts w:ascii="Times New Roman" w:hAnsi="Times New Roman"/>
          <w:color w:val="auto"/>
          <w:sz w:val="28"/>
          <w:szCs w:val="28"/>
        </w:rPr>
        <w:t>е</w:t>
      </w:r>
      <w:r w:rsidRPr="00BD7394">
        <w:rPr>
          <w:rFonts w:ascii="Times New Roman" w:hAnsi="Times New Roman"/>
          <w:color w:val="auto"/>
          <w:sz w:val="28"/>
          <w:szCs w:val="28"/>
        </w:rPr>
        <w:t xml:space="preserve">нное на внеурочную деятельность, не учитывается при определении максимально допустимой недельной </w:t>
      </w:r>
      <w:r w:rsidRPr="00BD7394">
        <w:rPr>
          <w:rFonts w:ascii="Times New Roman" w:hAnsi="Times New Roman"/>
          <w:color w:val="auto"/>
          <w:spacing w:val="-2"/>
          <w:sz w:val="28"/>
          <w:szCs w:val="28"/>
        </w:rPr>
        <w:t>нагрузки обучающихся</w:t>
      </w:r>
      <w:r w:rsidRPr="00BD7394">
        <w:rPr>
          <w:rFonts w:ascii="Times New Roman" w:hAnsi="Times New Roman"/>
          <w:color w:val="auto"/>
          <w:sz w:val="28"/>
          <w:szCs w:val="28"/>
        </w:rPr>
        <w:t xml:space="preserve"> и составляет не более 1350</w:t>
      </w:r>
      <w:r w:rsidRPr="00BD7394">
        <w:rPr>
          <w:rFonts w:ascii="Times New Roman" w:hAnsi="Times New Roman"/>
          <w:color w:val="auto"/>
          <w:spacing w:val="2"/>
          <w:sz w:val="28"/>
          <w:szCs w:val="28"/>
        </w:rPr>
        <w:t> </w:t>
      </w:r>
      <w:r w:rsidRPr="00BD7394">
        <w:rPr>
          <w:rFonts w:ascii="Times New Roman" w:hAnsi="Times New Roman"/>
          <w:color w:val="auto"/>
          <w:sz w:val="28"/>
          <w:szCs w:val="28"/>
        </w:rPr>
        <w:t>ч</w:t>
      </w:r>
      <w:r>
        <w:rPr>
          <w:rFonts w:ascii="Times New Roman" w:hAnsi="Times New Roman"/>
          <w:color w:val="auto"/>
          <w:sz w:val="28"/>
          <w:szCs w:val="28"/>
        </w:rPr>
        <w:t>асов</w:t>
      </w:r>
      <w:r w:rsidRPr="00BD7394">
        <w:rPr>
          <w:rFonts w:ascii="Times New Roman" w:hAnsi="Times New Roman"/>
          <w:color w:val="auto"/>
          <w:sz w:val="28"/>
          <w:szCs w:val="28"/>
        </w:rPr>
        <w:t xml:space="preserve"> за 4</w:t>
      </w:r>
      <w:r w:rsidRPr="00BD7394">
        <w:rPr>
          <w:rFonts w:ascii="Times New Roman" w:hAnsi="Times New Roman"/>
          <w:color w:val="auto"/>
          <w:spacing w:val="2"/>
          <w:sz w:val="28"/>
          <w:szCs w:val="28"/>
        </w:rPr>
        <w:t> </w:t>
      </w:r>
      <w:r w:rsidRPr="00BD7394">
        <w:rPr>
          <w:rFonts w:ascii="Times New Roman" w:hAnsi="Times New Roman"/>
          <w:color w:val="auto"/>
          <w:sz w:val="28"/>
          <w:szCs w:val="28"/>
        </w:rPr>
        <w:t>года обучения.</w:t>
      </w:r>
      <w:r w:rsidRPr="005E16B7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BD7394">
        <w:rPr>
          <w:rFonts w:ascii="Times New Roman" w:hAnsi="Times New Roman"/>
          <w:color w:val="auto"/>
          <w:sz w:val="28"/>
          <w:szCs w:val="28"/>
        </w:rPr>
        <w:t>В зависимости от возможностей организации, осуществляющей образовательную деятельность, особенностей окружающего социума внеурочная деятельность может осуществляться по различным схемам, в том числе:</w:t>
      </w:r>
    </w:p>
    <w:p w:rsidR="000B2F34" w:rsidRPr="002C5232" w:rsidRDefault="000B2F34" w:rsidP="000B2F34">
      <w:pPr>
        <w:pStyle w:val="21"/>
        <w:ind w:firstLine="709"/>
      </w:pPr>
      <w:r w:rsidRPr="00CB6752">
        <w:t>непо</w:t>
      </w:r>
      <w:r w:rsidRPr="0041436B">
        <w:t>средственно в образовательно</w:t>
      </w:r>
      <w:r w:rsidRPr="00797ECB">
        <w:t>й организации</w:t>
      </w:r>
      <w:r w:rsidRPr="002C5232">
        <w:t>;</w:t>
      </w:r>
    </w:p>
    <w:p w:rsidR="000B2F34" w:rsidRPr="00C6263C" w:rsidRDefault="000B2F34" w:rsidP="000B2F34">
      <w:pPr>
        <w:pStyle w:val="21"/>
        <w:ind w:firstLine="709"/>
      </w:pPr>
      <w:r w:rsidRPr="00E417D8">
        <w:t xml:space="preserve">совместно с </w:t>
      </w:r>
      <w:r w:rsidRPr="00A87A29">
        <w:t xml:space="preserve">организациями и учреждениями дополнительного образования </w:t>
      </w:r>
      <w:r w:rsidRPr="00C6263C">
        <w:t>детей, спортивными объектами, учреждениями культуры;</w:t>
      </w:r>
    </w:p>
    <w:p w:rsidR="000B2F34" w:rsidRPr="00B630CB" w:rsidRDefault="000B2F34" w:rsidP="000B2F34">
      <w:pPr>
        <w:pStyle w:val="21"/>
        <w:ind w:firstLine="709"/>
      </w:pPr>
      <w:r w:rsidRPr="00012122">
        <w:t xml:space="preserve">в сотрудничестве с другими организациями и с участием </w:t>
      </w:r>
      <w:r w:rsidRPr="00821939">
        <w:rPr>
          <w:spacing w:val="2"/>
        </w:rPr>
        <w:t xml:space="preserve">педагогов </w:t>
      </w:r>
      <w:r w:rsidRPr="003B2B4B">
        <w:rPr>
          <w:spacing w:val="2"/>
        </w:rPr>
        <w:t>организации, осуществляющей образовательную деятельность</w:t>
      </w:r>
      <w:r w:rsidRPr="00375003">
        <w:rPr>
          <w:spacing w:val="2"/>
        </w:rPr>
        <w:t xml:space="preserve"> (комбинированная </w:t>
      </w:r>
      <w:r w:rsidRPr="00B630CB">
        <w:t>схема).</w:t>
      </w:r>
    </w:p>
    <w:p w:rsidR="000B2F34" w:rsidRPr="00BD7394" w:rsidRDefault="000B2F34" w:rsidP="000B2F34">
      <w:pPr>
        <w:pStyle w:val="a3"/>
        <w:spacing w:line="360" w:lineRule="auto"/>
        <w:ind w:firstLine="709"/>
        <w:rPr>
          <w:rFonts w:ascii="Times New Roman" w:hAnsi="Times New Roman"/>
          <w:color w:val="auto"/>
          <w:sz w:val="28"/>
          <w:szCs w:val="28"/>
        </w:rPr>
      </w:pPr>
      <w:r w:rsidRPr="00BD7394">
        <w:rPr>
          <w:rFonts w:ascii="Times New Roman" w:hAnsi="Times New Roman"/>
          <w:color w:val="auto"/>
          <w:sz w:val="28"/>
          <w:szCs w:val="28"/>
        </w:rPr>
        <w:t>Основное преимущество организации внеурочной деятель</w:t>
      </w:r>
      <w:r w:rsidRPr="00BD7394">
        <w:rPr>
          <w:rFonts w:ascii="Times New Roman" w:hAnsi="Times New Roman"/>
          <w:color w:val="auto"/>
          <w:spacing w:val="2"/>
          <w:sz w:val="28"/>
          <w:szCs w:val="28"/>
        </w:rPr>
        <w:t>ности непосредственно в образовательной организации заключается в создании условий для полноценного пребыва</w:t>
      </w:r>
      <w:r w:rsidRPr="00BD7394">
        <w:rPr>
          <w:rFonts w:ascii="Times New Roman" w:hAnsi="Times New Roman"/>
          <w:color w:val="auto"/>
          <w:sz w:val="28"/>
          <w:szCs w:val="28"/>
        </w:rPr>
        <w:t>ния реб</w:t>
      </w:r>
      <w:r>
        <w:rPr>
          <w:rFonts w:ascii="Times New Roman" w:hAnsi="Times New Roman"/>
          <w:color w:val="auto"/>
          <w:sz w:val="28"/>
          <w:szCs w:val="28"/>
        </w:rPr>
        <w:t>е</w:t>
      </w:r>
      <w:r w:rsidRPr="00BD7394">
        <w:rPr>
          <w:rFonts w:ascii="Times New Roman" w:hAnsi="Times New Roman"/>
          <w:color w:val="auto"/>
          <w:sz w:val="28"/>
          <w:szCs w:val="28"/>
        </w:rPr>
        <w:t>нка в образовательной организации в течение дня, с</w:t>
      </w:r>
      <w:r w:rsidRPr="00BD7394">
        <w:rPr>
          <w:rFonts w:ascii="Times New Roman" w:hAnsi="Times New Roman"/>
          <w:color w:val="auto"/>
          <w:spacing w:val="2"/>
          <w:sz w:val="28"/>
          <w:szCs w:val="28"/>
        </w:rPr>
        <w:t>одержательном единстве учеб</w:t>
      </w:r>
      <w:r>
        <w:rPr>
          <w:rFonts w:ascii="Times New Roman" w:hAnsi="Times New Roman"/>
          <w:color w:val="auto"/>
          <w:spacing w:val="2"/>
          <w:sz w:val="28"/>
          <w:szCs w:val="28"/>
        </w:rPr>
        <w:t>ной</w:t>
      </w:r>
      <w:r w:rsidRPr="00BD7394">
        <w:rPr>
          <w:rFonts w:ascii="Times New Roman" w:hAnsi="Times New Roman"/>
          <w:color w:val="auto"/>
          <w:spacing w:val="2"/>
          <w:sz w:val="28"/>
          <w:szCs w:val="28"/>
        </w:rPr>
        <w:t>, воспитательной и развивающей</w:t>
      </w:r>
      <w:r w:rsidRPr="005E16B7">
        <w:rPr>
          <w:rFonts w:ascii="Times New Roman" w:hAnsi="Times New Roman"/>
          <w:color w:val="auto"/>
          <w:spacing w:val="2"/>
          <w:sz w:val="28"/>
          <w:szCs w:val="28"/>
        </w:rPr>
        <w:t xml:space="preserve"> </w:t>
      </w:r>
      <w:r w:rsidRPr="00BD7394">
        <w:rPr>
          <w:rFonts w:ascii="Times New Roman" w:hAnsi="Times New Roman"/>
          <w:color w:val="auto"/>
          <w:spacing w:val="2"/>
          <w:sz w:val="28"/>
          <w:szCs w:val="28"/>
        </w:rPr>
        <w:t>деятельности в рамках основной образовательной</w:t>
      </w:r>
      <w:r w:rsidRPr="00BD7394">
        <w:rPr>
          <w:rFonts w:ascii="Times New Roman" w:hAnsi="Times New Roman"/>
          <w:color w:val="auto"/>
          <w:sz w:val="28"/>
          <w:szCs w:val="28"/>
        </w:rPr>
        <w:t xml:space="preserve"> программы </w:t>
      </w:r>
      <w:r>
        <w:rPr>
          <w:rFonts w:ascii="Times New Roman" w:hAnsi="Times New Roman"/>
          <w:color w:val="auto"/>
          <w:sz w:val="28"/>
          <w:szCs w:val="28"/>
        </w:rPr>
        <w:t xml:space="preserve">образовательной </w:t>
      </w:r>
      <w:r w:rsidRPr="00BD7394">
        <w:rPr>
          <w:rFonts w:ascii="Times New Roman" w:hAnsi="Times New Roman"/>
          <w:color w:val="auto"/>
          <w:sz w:val="28"/>
          <w:szCs w:val="28"/>
        </w:rPr>
        <w:t>организации.</w:t>
      </w:r>
    </w:p>
    <w:p w:rsidR="000B2F34" w:rsidRPr="00BD7394" w:rsidRDefault="000B2F34" w:rsidP="000B2F34">
      <w:pPr>
        <w:pStyle w:val="a3"/>
        <w:spacing w:line="360" w:lineRule="auto"/>
        <w:ind w:firstLine="709"/>
        <w:rPr>
          <w:rFonts w:ascii="Times New Roman" w:hAnsi="Times New Roman"/>
          <w:color w:val="auto"/>
          <w:sz w:val="28"/>
          <w:szCs w:val="28"/>
        </w:rPr>
      </w:pPr>
      <w:r w:rsidRPr="00BD7394">
        <w:rPr>
          <w:rFonts w:ascii="Times New Roman" w:hAnsi="Times New Roman"/>
          <w:color w:val="auto"/>
          <w:spacing w:val="-2"/>
          <w:sz w:val="28"/>
          <w:szCs w:val="28"/>
        </w:rPr>
        <w:t>При организации внеурочной деятельности непосредствен</w:t>
      </w:r>
      <w:r w:rsidRPr="00BD7394">
        <w:rPr>
          <w:rFonts w:ascii="Times New Roman" w:hAnsi="Times New Roman"/>
          <w:color w:val="auto"/>
          <w:sz w:val="28"/>
          <w:szCs w:val="28"/>
        </w:rPr>
        <w:t>но в образовательной организации предполагается, что в этой</w:t>
      </w:r>
      <w:r w:rsidRPr="005E16B7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BD7394">
        <w:rPr>
          <w:rFonts w:ascii="Times New Roman" w:hAnsi="Times New Roman"/>
          <w:color w:val="auto"/>
          <w:spacing w:val="-2"/>
          <w:sz w:val="28"/>
          <w:szCs w:val="28"/>
        </w:rPr>
        <w:t>работе принимают участие все педагогические работники дан</w:t>
      </w:r>
      <w:r w:rsidRPr="00BD7394">
        <w:rPr>
          <w:rFonts w:ascii="Times New Roman" w:hAnsi="Times New Roman"/>
          <w:color w:val="auto"/>
          <w:sz w:val="28"/>
          <w:szCs w:val="28"/>
        </w:rPr>
        <w:t xml:space="preserve">ной организации (учителя начальной школы, </w:t>
      </w:r>
      <w:proofErr w:type="spellStart"/>
      <w:r w:rsidRPr="00BD7394">
        <w:rPr>
          <w:rFonts w:ascii="Times New Roman" w:hAnsi="Times New Roman"/>
          <w:color w:val="auto"/>
          <w:sz w:val="28"/>
          <w:szCs w:val="28"/>
        </w:rPr>
        <w:t>учителя­предметники</w:t>
      </w:r>
      <w:proofErr w:type="spellEnd"/>
      <w:r w:rsidRPr="00BD7394">
        <w:rPr>
          <w:rFonts w:ascii="Times New Roman" w:hAnsi="Times New Roman"/>
          <w:color w:val="auto"/>
          <w:sz w:val="28"/>
          <w:szCs w:val="28"/>
        </w:rPr>
        <w:t xml:space="preserve">, социальные педагоги, </w:t>
      </w:r>
      <w:proofErr w:type="spellStart"/>
      <w:r w:rsidRPr="00BD7394">
        <w:rPr>
          <w:rFonts w:ascii="Times New Roman" w:hAnsi="Times New Roman"/>
          <w:color w:val="auto"/>
          <w:sz w:val="28"/>
          <w:szCs w:val="28"/>
        </w:rPr>
        <w:t>педагоги­психологи</w:t>
      </w:r>
      <w:proofErr w:type="spellEnd"/>
      <w:r w:rsidRPr="00BD7394">
        <w:rPr>
          <w:rFonts w:ascii="Times New Roman" w:hAnsi="Times New Roman"/>
          <w:color w:val="auto"/>
          <w:sz w:val="28"/>
          <w:szCs w:val="28"/>
        </w:rPr>
        <w:t xml:space="preserve">, </w:t>
      </w:r>
      <w:proofErr w:type="spellStart"/>
      <w:r w:rsidRPr="00BD7394">
        <w:rPr>
          <w:rFonts w:ascii="Times New Roman" w:hAnsi="Times New Roman"/>
          <w:color w:val="auto"/>
          <w:sz w:val="28"/>
          <w:szCs w:val="28"/>
        </w:rPr>
        <w:t>учителя­дефектологи</w:t>
      </w:r>
      <w:proofErr w:type="spellEnd"/>
      <w:r w:rsidRPr="00BD7394">
        <w:rPr>
          <w:rFonts w:ascii="Times New Roman" w:hAnsi="Times New Roman"/>
          <w:color w:val="auto"/>
          <w:sz w:val="28"/>
          <w:szCs w:val="28"/>
        </w:rPr>
        <w:t xml:space="preserve">, логопед, воспитатели, </w:t>
      </w:r>
      <w:proofErr w:type="spellStart"/>
      <w:r w:rsidRPr="00BD7394">
        <w:rPr>
          <w:rFonts w:ascii="Times New Roman" w:hAnsi="Times New Roman"/>
          <w:color w:val="auto"/>
          <w:sz w:val="28"/>
          <w:szCs w:val="28"/>
        </w:rPr>
        <w:t>тьюторы</w:t>
      </w:r>
      <w:proofErr w:type="spellEnd"/>
      <w:r w:rsidRPr="00BD7394">
        <w:rPr>
          <w:rFonts w:ascii="Times New Roman" w:hAnsi="Times New Roman"/>
          <w:color w:val="auto"/>
          <w:sz w:val="28"/>
          <w:szCs w:val="28"/>
        </w:rPr>
        <w:t xml:space="preserve"> и</w:t>
      </w:r>
      <w:r w:rsidRPr="00BD7394">
        <w:rPr>
          <w:rFonts w:ascii="Times New Roman" w:hAnsi="Times New Roman"/>
          <w:color w:val="auto"/>
          <w:sz w:val="28"/>
          <w:szCs w:val="28"/>
        </w:rPr>
        <w:t> </w:t>
      </w:r>
      <w:r w:rsidRPr="00BD7394">
        <w:rPr>
          <w:rFonts w:ascii="Times New Roman" w:hAnsi="Times New Roman"/>
          <w:color w:val="auto"/>
          <w:sz w:val="28"/>
          <w:szCs w:val="28"/>
        </w:rPr>
        <w:t xml:space="preserve">др.). </w:t>
      </w:r>
    </w:p>
    <w:p w:rsidR="000B2F34" w:rsidRPr="00BD7394" w:rsidRDefault="000B2F34" w:rsidP="000B2F34">
      <w:pPr>
        <w:pStyle w:val="a3"/>
        <w:spacing w:line="360" w:lineRule="auto"/>
        <w:ind w:firstLine="709"/>
        <w:rPr>
          <w:rFonts w:ascii="Times New Roman" w:hAnsi="Times New Roman"/>
          <w:color w:val="auto"/>
          <w:sz w:val="28"/>
          <w:szCs w:val="28"/>
        </w:rPr>
      </w:pPr>
      <w:r w:rsidRPr="00BD7394">
        <w:rPr>
          <w:rFonts w:ascii="Times New Roman" w:hAnsi="Times New Roman"/>
          <w:color w:val="auto"/>
          <w:sz w:val="28"/>
          <w:szCs w:val="28"/>
        </w:rPr>
        <w:t xml:space="preserve">Внеурочная деятельность тесно связана с дополнительным образованием детей в части создания условий для развития </w:t>
      </w:r>
      <w:r w:rsidRPr="00BD7394">
        <w:rPr>
          <w:rFonts w:ascii="Times New Roman" w:hAnsi="Times New Roman"/>
          <w:color w:val="auto"/>
          <w:spacing w:val="2"/>
          <w:sz w:val="28"/>
          <w:szCs w:val="28"/>
        </w:rPr>
        <w:t>творческих интересов детей, включения их в художествен</w:t>
      </w:r>
      <w:r w:rsidRPr="00BD7394">
        <w:rPr>
          <w:rFonts w:ascii="Times New Roman" w:hAnsi="Times New Roman"/>
          <w:color w:val="auto"/>
          <w:sz w:val="28"/>
          <w:szCs w:val="28"/>
        </w:rPr>
        <w:t>ную, техническую, спортивную и другую деятельность.</w:t>
      </w:r>
    </w:p>
    <w:p w:rsidR="000B2F34" w:rsidRPr="00BD7394" w:rsidRDefault="000B2F34" w:rsidP="000B2F34">
      <w:pPr>
        <w:pStyle w:val="a3"/>
        <w:spacing w:line="360" w:lineRule="auto"/>
        <w:ind w:firstLine="709"/>
        <w:rPr>
          <w:rFonts w:ascii="Times New Roman" w:hAnsi="Times New Roman"/>
          <w:color w:val="auto"/>
          <w:sz w:val="28"/>
          <w:szCs w:val="28"/>
        </w:rPr>
      </w:pPr>
      <w:r w:rsidRPr="00BD7394">
        <w:rPr>
          <w:rFonts w:ascii="Times New Roman" w:hAnsi="Times New Roman"/>
          <w:color w:val="auto"/>
          <w:spacing w:val="-2"/>
          <w:sz w:val="28"/>
          <w:szCs w:val="28"/>
        </w:rPr>
        <w:t>Связующим звеном между внеурочной деятельностью и до</w:t>
      </w:r>
      <w:r w:rsidRPr="00BD7394">
        <w:rPr>
          <w:rFonts w:ascii="Times New Roman" w:hAnsi="Times New Roman"/>
          <w:color w:val="auto"/>
          <w:sz w:val="28"/>
          <w:szCs w:val="28"/>
        </w:rPr>
        <w:t>полнительным образованием детей выступают такие формы е</w:t>
      </w:r>
      <w:r>
        <w:rPr>
          <w:rFonts w:ascii="Times New Roman" w:hAnsi="Times New Roman"/>
          <w:color w:val="auto"/>
          <w:sz w:val="28"/>
          <w:szCs w:val="28"/>
        </w:rPr>
        <w:t>е</w:t>
      </w:r>
      <w:r w:rsidRPr="00BD7394">
        <w:rPr>
          <w:rFonts w:ascii="Times New Roman" w:hAnsi="Times New Roman"/>
          <w:color w:val="auto"/>
          <w:sz w:val="28"/>
          <w:szCs w:val="28"/>
        </w:rPr>
        <w:t xml:space="preserve"> реализации, как факультативы, детские научные общества, экологические и </w:t>
      </w:r>
      <w:proofErr w:type="spellStart"/>
      <w:r w:rsidRPr="00BD7394">
        <w:rPr>
          <w:rFonts w:ascii="Times New Roman" w:hAnsi="Times New Roman"/>
          <w:color w:val="auto"/>
          <w:sz w:val="28"/>
          <w:szCs w:val="28"/>
        </w:rPr>
        <w:t>военно­патриотические</w:t>
      </w:r>
      <w:proofErr w:type="spellEnd"/>
      <w:r w:rsidRPr="00BD7394">
        <w:rPr>
          <w:rFonts w:ascii="Times New Roman" w:hAnsi="Times New Roman"/>
          <w:color w:val="auto"/>
          <w:sz w:val="28"/>
          <w:szCs w:val="28"/>
        </w:rPr>
        <w:t xml:space="preserve"> отряды и</w:t>
      </w:r>
      <w:r w:rsidRPr="00BD7394">
        <w:rPr>
          <w:rFonts w:ascii="Times New Roman" w:hAnsi="Times New Roman"/>
          <w:color w:val="auto"/>
          <w:sz w:val="28"/>
          <w:szCs w:val="28"/>
        </w:rPr>
        <w:t> </w:t>
      </w:r>
      <w:r w:rsidRPr="00BD7394">
        <w:rPr>
          <w:rFonts w:ascii="Times New Roman" w:hAnsi="Times New Roman"/>
          <w:color w:val="auto"/>
          <w:sz w:val="28"/>
          <w:szCs w:val="28"/>
        </w:rPr>
        <w:t>т.</w:t>
      </w:r>
      <w:r w:rsidRPr="00BD7394">
        <w:rPr>
          <w:rFonts w:ascii="Times New Roman" w:hAnsi="Times New Roman"/>
          <w:color w:val="auto"/>
          <w:sz w:val="28"/>
          <w:szCs w:val="28"/>
        </w:rPr>
        <w:t> </w:t>
      </w:r>
      <w:r w:rsidRPr="00BD7394">
        <w:rPr>
          <w:rFonts w:ascii="Times New Roman" w:hAnsi="Times New Roman"/>
          <w:color w:val="auto"/>
          <w:sz w:val="28"/>
          <w:szCs w:val="28"/>
        </w:rPr>
        <w:t>д.</w:t>
      </w:r>
    </w:p>
    <w:p w:rsidR="000B2F34" w:rsidRPr="00BD7394" w:rsidRDefault="000B2F34" w:rsidP="000B2F34">
      <w:pPr>
        <w:pStyle w:val="a3"/>
        <w:spacing w:line="360" w:lineRule="auto"/>
        <w:ind w:firstLine="709"/>
        <w:rPr>
          <w:rFonts w:ascii="Times New Roman" w:hAnsi="Times New Roman"/>
          <w:color w:val="auto"/>
          <w:sz w:val="28"/>
          <w:szCs w:val="28"/>
        </w:rPr>
      </w:pPr>
      <w:r w:rsidRPr="00BD7394">
        <w:rPr>
          <w:rFonts w:ascii="Times New Roman" w:hAnsi="Times New Roman"/>
          <w:color w:val="auto"/>
          <w:spacing w:val="-2"/>
          <w:sz w:val="28"/>
          <w:szCs w:val="28"/>
        </w:rPr>
        <w:t>Основное преимущество совместной организации внеуроч</w:t>
      </w:r>
      <w:r w:rsidRPr="00BD7394">
        <w:rPr>
          <w:rFonts w:ascii="Times New Roman" w:hAnsi="Times New Roman"/>
          <w:color w:val="auto"/>
          <w:spacing w:val="2"/>
          <w:sz w:val="28"/>
          <w:szCs w:val="28"/>
        </w:rPr>
        <w:t xml:space="preserve">ной деятельности заключается в предоставлении широкого </w:t>
      </w:r>
      <w:r w:rsidRPr="00BD7394">
        <w:rPr>
          <w:rFonts w:ascii="Times New Roman" w:hAnsi="Times New Roman"/>
          <w:color w:val="auto"/>
          <w:sz w:val="28"/>
          <w:szCs w:val="28"/>
        </w:rPr>
        <w:t>выбора занятий для реб</w:t>
      </w:r>
      <w:r>
        <w:rPr>
          <w:rFonts w:ascii="Times New Roman" w:hAnsi="Times New Roman"/>
          <w:color w:val="auto"/>
          <w:sz w:val="28"/>
          <w:szCs w:val="28"/>
        </w:rPr>
        <w:t>е</w:t>
      </w:r>
      <w:r w:rsidRPr="00BD7394">
        <w:rPr>
          <w:rFonts w:ascii="Times New Roman" w:hAnsi="Times New Roman"/>
          <w:color w:val="auto"/>
          <w:sz w:val="28"/>
          <w:szCs w:val="28"/>
        </w:rPr>
        <w:t>нка на основе спектра направлений детских объединений по интересам, возможности свободного самоопределения реб</w:t>
      </w:r>
      <w:r>
        <w:rPr>
          <w:rFonts w:ascii="Times New Roman" w:hAnsi="Times New Roman"/>
          <w:color w:val="auto"/>
          <w:sz w:val="28"/>
          <w:szCs w:val="28"/>
        </w:rPr>
        <w:t>е</w:t>
      </w:r>
      <w:r w:rsidRPr="00BD7394">
        <w:rPr>
          <w:rFonts w:ascii="Times New Roman" w:hAnsi="Times New Roman"/>
          <w:color w:val="auto"/>
          <w:sz w:val="28"/>
          <w:szCs w:val="28"/>
        </w:rPr>
        <w:t xml:space="preserve">нка, привлечения к осуществлению внеурочной деятельности квалифицированных специалистов, а также </w:t>
      </w:r>
      <w:proofErr w:type="spellStart"/>
      <w:r w:rsidRPr="00BD7394">
        <w:rPr>
          <w:rFonts w:ascii="Times New Roman" w:hAnsi="Times New Roman"/>
          <w:color w:val="auto"/>
          <w:sz w:val="28"/>
          <w:szCs w:val="28"/>
        </w:rPr>
        <w:t>практико­ориентированной</w:t>
      </w:r>
      <w:proofErr w:type="spellEnd"/>
      <w:r w:rsidRPr="00BD7394">
        <w:rPr>
          <w:rFonts w:ascii="Times New Roman" w:hAnsi="Times New Roman"/>
          <w:color w:val="auto"/>
          <w:sz w:val="28"/>
          <w:szCs w:val="28"/>
        </w:rPr>
        <w:t xml:space="preserve"> и </w:t>
      </w:r>
      <w:proofErr w:type="spellStart"/>
      <w:r w:rsidRPr="00BD7394">
        <w:rPr>
          <w:rFonts w:ascii="Times New Roman" w:hAnsi="Times New Roman"/>
          <w:color w:val="auto"/>
          <w:sz w:val="28"/>
          <w:szCs w:val="28"/>
        </w:rPr>
        <w:t>деятельностной</w:t>
      </w:r>
      <w:proofErr w:type="spellEnd"/>
      <w:r w:rsidRPr="00BD7394">
        <w:rPr>
          <w:rFonts w:ascii="Times New Roman" w:hAnsi="Times New Roman"/>
          <w:color w:val="auto"/>
          <w:sz w:val="28"/>
          <w:szCs w:val="28"/>
        </w:rPr>
        <w:t xml:space="preserve"> основы организации образовательной деятельности.</w:t>
      </w:r>
    </w:p>
    <w:p w:rsidR="000B2F34" w:rsidRPr="00BD7394" w:rsidRDefault="000B2F34" w:rsidP="000B2F34">
      <w:pPr>
        <w:pStyle w:val="a3"/>
        <w:spacing w:line="360" w:lineRule="auto"/>
        <w:ind w:firstLine="709"/>
        <w:rPr>
          <w:rFonts w:ascii="Times New Roman" w:hAnsi="Times New Roman"/>
          <w:color w:val="auto"/>
          <w:sz w:val="28"/>
          <w:szCs w:val="28"/>
        </w:rPr>
      </w:pPr>
      <w:r w:rsidRPr="00BD7394">
        <w:rPr>
          <w:rFonts w:ascii="Times New Roman" w:hAnsi="Times New Roman"/>
          <w:color w:val="auto"/>
          <w:spacing w:val="2"/>
          <w:sz w:val="28"/>
          <w:szCs w:val="28"/>
        </w:rPr>
        <w:t>Координирующую роль в организации внеурочной дея</w:t>
      </w:r>
      <w:r w:rsidRPr="00BD7394">
        <w:rPr>
          <w:rFonts w:ascii="Times New Roman" w:hAnsi="Times New Roman"/>
          <w:color w:val="auto"/>
          <w:sz w:val="28"/>
          <w:szCs w:val="28"/>
        </w:rPr>
        <w:t xml:space="preserve">тельности выполняет, как правило, классный руководитель, </w:t>
      </w:r>
      <w:r w:rsidRPr="00BD7394">
        <w:rPr>
          <w:rFonts w:ascii="Times New Roman" w:hAnsi="Times New Roman"/>
          <w:color w:val="auto"/>
          <w:spacing w:val="2"/>
          <w:sz w:val="28"/>
          <w:szCs w:val="28"/>
        </w:rPr>
        <w:t xml:space="preserve">который взаимодействует с педагогическими работниками, </w:t>
      </w:r>
      <w:r w:rsidRPr="00BD7394">
        <w:rPr>
          <w:rFonts w:ascii="Times New Roman" w:hAnsi="Times New Roman"/>
          <w:color w:val="auto"/>
          <w:sz w:val="28"/>
          <w:szCs w:val="28"/>
        </w:rPr>
        <w:t xml:space="preserve">организует систему отношений через разнообразные формы воспитательной деятельности коллектива, в том числе через </w:t>
      </w:r>
      <w:r w:rsidRPr="00BD7394">
        <w:rPr>
          <w:rFonts w:ascii="Times New Roman" w:hAnsi="Times New Roman"/>
          <w:color w:val="auto"/>
          <w:spacing w:val="2"/>
          <w:sz w:val="28"/>
          <w:szCs w:val="28"/>
        </w:rPr>
        <w:t>органы самоуправления, обеспечивает внеурочную деятель</w:t>
      </w:r>
      <w:r w:rsidRPr="00BD7394">
        <w:rPr>
          <w:rFonts w:ascii="Times New Roman" w:hAnsi="Times New Roman"/>
          <w:color w:val="auto"/>
          <w:sz w:val="28"/>
          <w:szCs w:val="28"/>
        </w:rPr>
        <w:t>ность обучающихся в соответствии с их выбором.</w:t>
      </w:r>
    </w:p>
    <w:p w:rsidR="000B2F34" w:rsidRPr="00BD7394" w:rsidRDefault="000B2F34" w:rsidP="000B2F34">
      <w:pPr>
        <w:pStyle w:val="a3"/>
        <w:spacing w:line="360" w:lineRule="auto"/>
        <w:ind w:firstLine="709"/>
        <w:rPr>
          <w:rFonts w:ascii="Times New Roman" w:hAnsi="Times New Roman"/>
          <w:color w:val="auto"/>
          <w:sz w:val="28"/>
          <w:szCs w:val="28"/>
        </w:rPr>
      </w:pPr>
      <w:r w:rsidRPr="00BD7394">
        <w:rPr>
          <w:rFonts w:ascii="Times New Roman" w:hAnsi="Times New Roman"/>
          <w:b/>
          <w:bCs/>
          <w:color w:val="auto"/>
          <w:spacing w:val="2"/>
          <w:sz w:val="28"/>
          <w:szCs w:val="28"/>
        </w:rPr>
        <w:t>План внеурочной деятельности</w:t>
      </w:r>
      <w:r w:rsidRPr="00BD7394">
        <w:rPr>
          <w:rFonts w:ascii="Times New Roman" w:hAnsi="Times New Roman"/>
          <w:color w:val="auto"/>
          <w:spacing w:val="2"/>
          <w:sz w:val="28"/>
          <w:szCs w:val="28"/>
        </w:rPr>
        <w:t xml:space="preserve"> формируется образовательной организацией </w:t>
      </w:r>
      <w:r w:rsidRPr="00BD7394">
        <w:rPr>
          <w:rFonts w:ascii="Times New Roman" w:hAnsi="Times New Roman"/>
          <w:color w:val="auto"/>
          <w:sz w:val="28"/>
          <w:szCs w:val="28"/>
        </w:rPr>
        <w:t xml:space="preserve">и </w:t>
      </w:r>
      <w:r w:rsidRPr="00BD7394">
        <w:rPr>
          <w:rFonts w:ascii="Times New Roman" w:hAnsi="Times New Roman"/>
          <w:color w:val="auto"/>
          <w:spacing w:val="2"/>
          <w:sz w:val="28"/>
          <w:szCs w:val="28"/>
        </w:rPr>
        <w:t xml:space="preserve">должен быть направлен в первую очередь на достижение </w:t>
      </w:r>
      <w:r w:rsidRPr="00BD7394">
        <w:rPr>
          <w:rFonts w:ascii="Times New Roman" w:hAnsi="Times New Roman"/>
          <w:color w:val="auto"/>
          <w:sz w:val="28"/>
          <w:szCs w:val="28"/>
        </w:rPr>
        <w:t>обучающимися планируемых резуль</w:t>
      </w:r>
      <w:r w:rsidRPr="00BD7394">
        <w:rPr>
          <w:rFonts w:ascii="Times New Roman" w:hAnsi="Times New Roman"/>
          <w:color w:val="auto"/>
          <w:spacing w:val="-2"/>
          <w:sz w:val="28"/>
          <w:szCs w:val="28"/>
        </w:rPr>
        <w:t>татов освоения основной образовательной программы началь</w:t>
      </w:r>
      <w:r w:rsidRPr="00BD7394">
        <w:rPr>
          <w:rFonts w:ascii="Times New Roman" w:hAnsi="Times New Roman"/>
          <w:color w:val="auto"/>
          <w:sz w:val="28"/>
          <w:szCs w:val="28"/>
        </w:rPr>
        <w:t>ного общего образования.</w:t>
      </w:r>
    </w:p>
    <w:p w:rsidR="000B2F34" w:rsidRDefault="000B2F34" w:rsidP="000B2F34">
      <w:pPr>
        <w:pStyle w:val="a3"/>
        <w:spacing w:line="360" w:lineRule="auto"/>
        <w:ind w:firstLine="709"/>
        <w:rPr>
          <w:rFonts w:ascii="Times New Roman" w:hAnsi="Times New Roman"/>
          <w:color w:val="auto"/>
          <w:sz w:val="28"/>
          <w:szCs w:val="28"/>
        </w:rPr>
      </w:pPr>
      <w:r w:rsidRPr="00BD7394">
        <w:rPr>
          <w:rFonts w:ascii="Times New Roman" w:hAnsi="Times New Roman"/>
          <w:color w:val="auto"/>
          <w:spacing w:val="-2"/>
          <w:sz w:val="28"/>
          <w:szCs w:val="28"/>
        </w:rPr>
        <w:t xml:space="preserve">При взаимодействии </w:t>
      </w:r>
      <w:r>
        <w:rPr>
          <w:rFonts w:ascii="Times New Roman" w:hAnsi="Times New Roman"/>
          <w:color w:val="auto"/>
          <w:spacing w:val="-2"/>
          <w:sz w:val="28"/>
          <w:szCs w:val="28"/>
        </w:rPr>
        <w:t xml:space="preserve">образовательной </w:t>
      </w:r>
      <w:r w:rsidRPr="00BD7394">
        <w:rPr>
          <w:rFonts w:ascii="Times New Roman" w:hAnsi="Times New Roman"/>
          <w:color w:val="auto"/>
          <w:spacing w:val="-2"/>
          <w:sz w:val="28"/>
          <w:szCs w:val="28"/>
        </w:rPr>
        <w:t>организации</w:t>
      </w:r>
      <w:r w:rsidRPr="005E16B7">
        <w:rPr>
          <w:rFonts w:ascii="Times New Roman" w:hAnsi="Times New Roman"/>
          <w:color w:val="auto"/>
          <w:spacing w:val="-2"/>
          <w:sz w:val="28"/>
          <w:szCs w:val="28"/>
        </w:rPr>
        <w:t xml:space="preserve"> </w:t>
      </w:r>
      <w:r w:rsidRPr="00BD7394">
        <w:rPr>
          <w:rFonts w:ascii="Times New Roman" w:hAnsi="Times New Roman"/>
          <w:color w:val="auto"/>
          <w:spacing w:val="-2"/>
          <w:sz w:val="28"/>
          <w:szCs w:val="28"/>
        </w:rPr>
        <w:t xml:space="preserve">с другими организациями создаются общее </w:t>
      </w:r>
      <w:proofErr w:type="spellStart"/>
      <w:r w:rsidRPr="00BD7394">
        <w:rPr>
          <w:rFonts w:ascii="Times New Roman" w:hAnsi="Times New Roman"/>
          <w:color w:val="auto"/>
          <w:spacing w:val="-2"/>
          <w:sz w:val="28"/>
          <w:szCs w:val="28"/>
        </w:rPr>
        <w:t>программно­методическое</w:t>
      </w:r>
      <w:proofErr w:type="spellEnd"/>
      <w:r w:rsidRPr="00BD7394">
        <w:rPr>
          <w:rFonts w:ascii="Times New Roman" w:hAnsi="Times New Roman"/>
          <w:color w:val="auto"/>
          <w:spacing w:val="-2"/>
          <w:sz w:val="28"/>
          <w:szCs w:val="28"/>
        </w:rPr>
        <w:t xml:space="preserve"> пространство, рабочие программы курсов внеурочной деятель</w:t>
      </w:r>
      <w:r w:rsidRPr="00BD7394">
        <w:rPr>
          <w:rFonts w:ascii="Times New Roman" w:hAnsi="Times New Roman"/>
          <w:color w:val="auto"/>
          <w:spacing w:val="2"/>
          <w:sz w:val="28"/>
          <w:szCs w:val="28"/>
        </w:rPr>
        <w:t>ности, которые должны быть сориентированы на планируемые результаты освоения основной образовательной про</w:t>
      </w:r>
      <w:r w:rsidRPr="00BD7394">
        <w:rPr>
          <w:rFonts w:ascii="Times New Roman" w:hAnsi="Times New Roman"/>
          <w:color w:val="auto"/>
          <w:sz w:val="28"/>
          <w:szCs w:val="28"/>
        </w:rPr>
        <w:t>граммы начального общего образования конкретно</w:t>
      </w:r>
      <w:r>
        <w:rPr>
          <w:rFonts w:ascii="Times New Roman" w:hAnsi="Times New Roman"/>
          <w:color w:val="auto"/>
          <w:sz w:val="28"/>
          <w:szCs w:val="28"/>
        </w:rPr>
        <w:t>й</w:t>
      </w:r>
      <w:r w:rsidRPr="00BD7394">
        <w:rPr>
          <w:rFonts w:ascii="Times New Roman" w:hAnsi="Times New Roman"/>
          <w:color w:val="auto"/>
          <w:sz w:val="28"/>
          <w:szCs w:val="28"/>
        </w:rPr>
        <w:t xml:space="preserve"> образовательной организации.</w:t>
      </w:r>
    </w:p>
    <w:p w:rsidR="002B02F2" w:rsidRPr="001622CF" w:rsidRDefault="002B02F2" w:rsidP="001622CF">
      <w:pPr>
        <w:spacing w:after="0" w:line="240" w:lineRule="auto"/>
        <w:ind w:left="36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622CF">
        <w:rPr>
          <w:rFonts w:ascii="Times New Roman" w:eastAsia="Calibri" w:hAnsi="Times New Roman" w:cs="Times New Roman"/>
          <w:b/>
          <w:sz w:val="28"/>
          <w:szCs w:val="28"/>
        </w:rPr>
        <w:t xml:space="preserve">Планируемые </w:t>
      </w:r>
      <w:r w:rsidR="00B236E3">
        <w:rPr>
          <w:rFonts w:ascii="Times New Roman" w:eastAsia="Calibri" w:hAnsi="Times New Roman" w:cs="Times New Roman"/>
          <w:b/>
          <w:sz w:val="28"/>
          <w:szCs w:val="28"/>
        </w:rPr>
        <w:t>результаты освоения курса</w:t>
      </w:r>
    </w:p>
    <w:p w:rsidR="002B02F2" w:rsidRDefault="002B02F2" w:rsidP="002B02F2">
      <w:pPr>
        <w:pStyle w:val="a7"/>
        <w:spacing w:after="0" w:line="240" w:lineRule="auto"/>
        <w:ind w:left="66"/>
        <w:jc w:val="center"/>
        <w:rPr>
          <w:rFonts w:ascii="Times New Roman" w:hAnsi="Times New Roman"/>
          <w:b/>
          <w:sz w:val="28"/>
          <w:szCs w:val="28"/>
        </w:rPr>
      </w:pPr>
      <w:r w:rsidRPr="00607381">
        <w:rPr>
          <w:rFonts w:ascii="Times New Roman" w:hAnsi="Times New Roman"/>
          <w:b/>
          <w:sz w:val="28"/>
          <w:szCs w:val="28"/>
        </w:rPr>
        <w:t xml:space="preserve"> внеурочной деятельности</w:t>
      </w:r>
    </w:p>
    <w:p w:rsidR="001622CF" w:rsidRPr="00607381" w:rsidRDefault="001622CF" w:rsidP="002B02F2">
      <w:pPr>
        <w:pStyle w:val="a7"/>
        <w:spacing w:after="0" w:line="240" w:lineRule="auto"/>
        <w:ind w:left="6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/>
          <w:b/>
          <w:sz w:val="28"/>
          <w:szCs w:val="28"/>
        </w:rPr>
        <w:t>Здоровейка</w:t>
      </w:r>
      <w:proofErr w:type="spellEnd"/>
      <w:r>
        <w:rPr>
          <w:rFonts w:ascii="Times New Roman" w:hAnsi="Times New Roman"/>
          <w:b/>
          <w:sz w:val="28"/>
          <w:szCs w:val="28"/>
        </w:rPr>
        <w:t>»</w:t>
      </w:r>
    </w:p>
    <w:p w:rsidR="002B02F2" w:rsidRPr="00607381" w:rsidRDefault="002B02F2" w:rsidP="002B02F2">
      <w:pPr>
        <w:pStyle w:val="a7"/>
        <w:spacing w:after="0" w:line="240" w:lineRule="auto"/>
        <w:ind w:left="66"/>
        <w:jc w:val="center"/>
        <w:rPr>
          <w:rFonts w:ascii="Times New Roman" w:hAnsi="Times New Roman"/>
          <w:b/>
          <w:sz w:val="28"/>
          <w:szCs w:val="28"/>
        </w:rPr>
      </w:pPr>
    </w:p>
    <w:p w:rsidR="002B02F2" w:rsidRPr="00607381" w:rsidRDefault="002B02F2" w:rsidP="002B02F2">
      <w:pPr>
        <w:pStyle w:val="a7"/>
        <w:spacing w:after="0" w:line="240" w:lineRule="auto"/>
        <w:ind w:left="66" w:firstLine="850"/>
        <w:jc w:val="both"/>
        <w:rPr>
          <w:rFonts w:ascii="Times New Roman" w:hAnsi="Times New Roman"/>
          <w:sz w:val="28"/>
          <w:szCs w:val="28"/>
        </w:rPr>
      </w:pPr>
      <w:proofErr w:type="gramStart"/>
      <w:r w:rsidRPr="00607381">
        <w:rPr>
          <w:rFonts w:ascii="Times New Roman" w:hAnsi="Times New Roman"/>
          <w:sz w:val="28"/>
          <w:szCs w:val="28"/>
        </w:rPr>
        <w:t>В процессе обучения и воспитания собственных установок, потребностей в значимой мотивации на соблюдение норм и правил здорового образа жизни, культуры здоровья</w:t>
      </w:r>
      <w:r w:rsidRPr="00607381">
        <w:rPr>
          <w:rFonts w:ascii="Times New Roman" w:hAnsi="Times New Roman"/>
          <w:b/>
          <w:sz w:val="28"/>
          <w:szCs w:val="28"/>
        </w:rPr>
        <w:t xml:space="preserve">  </w:t>
      </w:r>
      <w:r w:rsidRPr="00607381">
        <w:rPr>
          <w:rFonts w:ascii="Times New Roman" w:hAnsi="Times New Roman"/>
          <w:sz w:val="28"/>
          <w:szCs w:val="28"/>
        </w:rPr>
        <w:t>у обучающихся формируются познавательные, личностные, регулятивные, коммуникативные универсальные учебные действия.</w:t>
      </w:r>
      <w:proofErr w:type="gramEnd"/>
    </w:p>
    <w:p w:rsidR="002B02F2" w:rsidRPr="00607381" w:rsidRDefault="002B02F2" w:rsidP="002B02F2">
      <w:pPr>
        <w:pStyle w:val="a7"/>
        <w:spacing w:after="0" w:line="240" w:lineRule="auto"/>
        <w:ind w:left="66" w:firstLine="850"/>
        <w:jc w:val="both"/>
        <w:rPr>
          <w:rFonts w:ascii="Times New Roman" w:hAnsi="Times New Roman"/>
          <w:sz w:val="28"/>
          <w:szCs w:val="28"/>
        </w:rPr>
      </w:pPr>
      <w:r w:rsidRPr="00607381">
        <w:rPr>
          <w:rFonts w:ascii="Times New Roman" w:hAnsi="Times New Roman"/>
          <w:sz w:val="28"/>
          <w:szCs w:val="28"/>
        </w:rPr>
        <w:t>Основная образовательная программа учреждения предусматривает достижение следующих результатов образования:</w:t>
      </w:r>
    </w:p>
    <w:p w:rsidR="002B02F2" w:rsidRPr="00607381" w:rsidRDefault="002B02F2" w:rsidP="002B02F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7381">
        <w:rPr>
          <w:rFonts w:ascii="Times New Roman" w:eastAsia="Calibri" w:hAnsi="Times New Roman" w:cs="Times New Roman"/>
          <w:sz w:val="28"/>
          <w:szCs w:val="28"/>
        </w:rPr>
        <w:t xml:space="preserve">личностные результаты — готовность и способность обучающихся к саморазвитию, </w:t>
      </w:r>
      <w:proofErr w:type="spellStart"/>
      <w:r w:rsidRPr="00607381">
        <w:rPr>
          <w:rFonts w:ascii="Times New Roman" w:eastAsia="Calibri" w:hAnsi="Times New Roman" w:cs="Times New Roman"/>
          <w:sz w:val="28"/>
          <w:szCs w:val="28"/>
        </w:rPr>
        <w:t>сформированность</w:t>
      </w:r>
      <w:proofErr w:type="spellEnd"/>
      <w:r w:rsidRPr="00607381">
        <w:rPr>
          <w:rFonts w:ascii="Times New Roman" w:eastAsia="Calibri" w:hAnsi="Times New Roman" w:cs="Times New Roman"/>
          <w:sz w:val="28"/>
          <w:szCs w:val="28"/>
        </w:rPr>
        <w:t xml:space="preserve"> мотивации к учению и познанию, ценностно-смысловые установки выпускников начальной школы, отражающие их индивидуально-личностные позиции, социальные компетентности, личностные качества; </w:t>
      </w:r>
      <w:proofErr w:type="spellStart"/>
      <w:r w:rsidRPr="00607381">
        <w:rPr>
          <w:rFonts w:ascii="Times New Roman" w:eastAsia="Calibri" w:hAnsi="Times New Roman" w:cs="Times New Roman"/>
          <w:sz w:val="28"/>
          <w:szCs w:val="28"/>
        </w:rPr>
        <w:t>сформированность</w:t>
      </w:r>
      <w:proofErr w:type="spellEnd"/>
      <w:r w:rsidRPr="00607381">
        <w:rPr>
          <w:rFonts w:ascii="Times New Roman" w:eastAsia="Calibri" w:hAnsi="Times New Roman" w:cs="Times New Roman"/>
          <w:sz w:val="28"/>
          <w:szCs w:val="28"/>
        </w:rPr>
        <w:t xml:space="preserve"> основ российской, гражданской идентичности; </w:t>
      </w:r>
    </w:p>
    <w:p w:rsidR="002B02F2" w:rsidRPr="00607381" w:rsidRDefault="002B02F2" w:rsidP="002B02F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spellStart"/>
      <w:r w:rsidRPr="00607381">
        <w:rPr>
          <w:rFonts w:ascii="Times New Roman" w:eastAsia="Calibri" w:hAnsi="Times New Roman" w:cs="Times New Roman"/>
          <w:sz w:val="28"/>
          <w:szCs w:val="28"/>
        </w:rPr>
        <w:t>метапредметные</w:t>
      </w:r>
      <w:proofErr w:type="spellEnd"/>
      <w:r w:rsidRPr="00607381">
        <w:rPr>
          <w:rFonts w:ascii="Times New Roman" w:eastAsia="Calibri" w:hAnsi="Times New Roman" w:cs="Times New Roman"/>
          <w:sz w:val="28"/>
          <w:szCs w:val="28"/>
        </w:rPr>
        <w:t xml:space="preserve"> результаты — освоенные </w:t>
      </w:r>
      <w:proofErr w:type="gramStart"/>
      <w:r w:rsidRPr="00607381">
        <w:rPr>
          <w:rFonts w:ascii="Times New Roman" w:eastAsia="Calibri" w:hAnsi="Times New Roman" w:cs="Times New Roman"/>
          <w:sz w:val="28"/>
          <w:szCs w:val="28"/>
        </w:rPr>
        <w:t>обучающимися</w:t>
      </w:r>
      <w:proofErr w:type="gramEnd"/>
      <w:r w:rsidRPr="00607381">
        <w:rPr>
          <w:rFonts w:ascii="Times New Roman" w:eastAsia="Calibri" w:hAnsi="Times New Roman" w:cs="Times New Roman"/>
          <w:sz w:val="28"/>
          <w:szCs w:val="28"/>
        </w:rPr>
        <w:t xml:space="preserve"> универсальные учебные действия (познавательные, регулятивные и коммуникативные);</w:t>
      </w:r>
    </w:p>
    <w:p w:rsidR="002B02F2" w:rsidRPr="00607381" w:rsidRDefault="002B02F2" w:rsidP="002B02F2">
      <w:pPr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607381">
        <w:rPr>
          <w:rFonts w:ascii="Times New Roman" w:eastAsia="Calibri" w:hAnsi="Times New Roman" w:cs="Times New Roman"/>
          <w:sz w:val="28"/>
          <w:szCs w:val="28"/>
        </w:rPr>
        <w:t>предметные результаты — освоенный обучающимися в ходе изучения учебных предметов опыт специфической для каждой предметной области деятельности по получению нового знания, его преобразованию и применению, а также система основополагающих элементов научного знания, лежащая в основе современной научной картины мира.</w:t>
      </w:r>
      <w:proofErr w:type="gramEnd"/>
    </w:p>
    <w:p w:rsidR="002B02F2" w:rsidRPr="00607381" w:rsidRDefault="002B02F2" w:rsidP="002B02F2">
      <w:pPr>
        <w:pStyle w:val="a7"/>
        <w:spacing w:after="0" w:line="240" w:lineRule="auto"/>
        <w:ind w:left="66" w:firstLine="850"/>
        <w:jc w:val="both"/>
        <w:rPr>
          <w:rFonts w:ascii="Times New Roman" w:hAnsi="Times New Roman"/>
          <w:sz w:val="28"/>
          <w:szCs w:val="28"/>
        </w:rPr>
      </w:pPr>
      <w:r w:rsidRPr="00607381">
        <w:rPr>
          <w:rFonts w:ascii="Times New Roman" w:hAnsi="Times New Roman"/>
          <w:sz w:val="28"/>
          <w:szCs w:val="28"/>
        </w:rPr>
        <w:t>Личностными результатами программы внеурочной деятельности по спортивно-оздоровительному направлению «</w:t>
      </w:r>
      <w:proofErr w:type="spellStart"/>
      <w:r w:rsidRPr="00607381">
        <w:rPr>
          <w:rFonts w:ascii="Times New Roman" w:eastAsia="Times New Roman" w:hAnsi="Times New Roman"/>
          <w:color w:val="333333"/>
          <w:sz w:val="28"/>
          <w:szCs w:val="28"/>
        </w:rPr>
        <w:t>Здоровейка</w:t>
      </w:r>
      <w:proofErr w:type="spellEnd"/>
      <w:r w:rsidRPr="00607381">
        <w:rPr>
          <w:rFonts w:ascii="Times New Roman" w:hAnsi="Times New Roman"/>
          <w:sz w:val="28"/>
          <w:szCs w:val="28"/>
        </w:rPr>
        <w:t xml:space="preserve">» </w:t>
      </w:r>
      <w:r w:rsidRPr="00607381">
        <w:rPr>
          <w:rFonts w:ascii="Times New Roman" w:eastAsia="Times New Roman" w:hAnsi="Times New Roman"/>
          <w:color w:val="333333"/>
          <w:sz w:val="28"/>
          <w:szCs w:val="28"/>
        </w:rPr>
        <w:t xml:space="preserve"> </w:t>
      </w:r>
      <w:r w:rsidRPr="00607381">
        <w:rPr>
          <w:rFonts w:ascii="Times New Roman" w:hAnsi="Times New Roman"/>
          <w:sz w:val="28"/>
          <w:szCs w:val="28"/>
        </w:rPr>
        <w:t>является формирование следующих умений:</w:t>
      </w:r>
    </w:p>
    <w:p w:rsidR="002B02F2" w:rsidRPr="00607381" w:rsidRDefault="002B02F2" w:rsidP="002B02F2">
      <w:pPr>
        <w:pStyle w:val="a8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607381">
        <w:rPr>
          <w:rFonts w:ascii="Times New Roman" w:hAnsi="Times New Roman"/>
          <w:b/>
          <w:i/>
          <w:sz w:val="28"/>
          <w:szCs w:val="28"/>
        </w:rPr>
        <w:t xml:space="preserve">Определять </w:t>
      </w:r>
      <w:r w:rsidRPr="00607381">
        <w:rPr>
          <w:rFonts w:ascii="Times New Roman" w:hAnsi="Times New Roman"/>
          <w:sz w:val="28"/>
          <w:szCs w:val="28"/>
        </w:rPr>
        <w:t>и</w:t>
      </w:r>
      <w:r w:rsidRPr="00607381">
        <w:rPr>
          <w:rFonts w:ascii="Times New Roman" w:hAnsi="Times New Roman"/>
          <w:b/>
          <w:i/>
          <w:sz w:val="28"/>
          <w:szCs w:val="28"/>
        </w:rPr>
        <w:t xml:space="preserve"> высказывать</w:t>
      </w:r>
      <w:r w:rsidRPr="00607381">
        <w:rPr>
          <w:rFonts w:ascii="Times New Roman" w:hAnsi="Times New Roman"/>
          <w:sz w:val="28"/>
          <w:szCs w:val="28"/>
        </w:rPr>
        <w:t xml:space="preserve"> под руководством учителя самые простые и общие для всех людей правила поведения при сотрудничестве (этические нормы);</w:t>
      </w:r>
    </w:p>
    <w:p w:rsidR="002B02F2" w:rsidRPr="00607381" w:rsidRDefault="002B02F2" w:rsidP="002B02F2">
      <w:pPr>
        <w:pStyle w:val="a8"/>
        <w:numPr>
          <w:ilvl w:val="0"/>
          <w:numId w:val="10"/>
        </w:numPr>
        <w:jc w:val="both"/>
        <w:rPr>
          <w:rFonts w:ascii="Times New Roman" w:hAnsi="Times New Roman"/>
          <w:sz w:val="28"/>
          <w:szCs w:val="28"/>
        </w:rPr>
      </w:pPr>
      <w:r w:rsidRPr="00607381">
        <w:rPr>
          <w:rFonts w:ascii="Times New Roman" w:hAnsi="Times New Roman"/>
          <w:sz w:val="28"/>
          <w:szCs w:val="28"/>
        </w:rPr>
        <w:t xml:space="preserve">В предложенных педагогом ситуациях общения и сотрудничества, опираясь на общие для всех простые правила поведения, </w:t>
      </w:r>
      <w:r w:rsidRPr="00607381">
        <w:rPr>
          <w:rFonts w:ascii="Times New Roman" w:hAnsi="Times New Roman"/>
          <w:b/>
          <w:i/>
          <w:sz w:val="28"/>
          <w:szCs w:val="28"/>
        </w:rPr>
        <w:t>делать выбор,</w:t>
      </w:r>
      <w:r w:rsidRPr="00607381">
        <w:rPr>
          <w:rFonts w:ascii="Times New Roman" w:hAnsi="Times New Roman"/>
          <w:sz w:val="28"/>
          <w:szCs w:val="28"/>
        </w:rPr>
        <w:t xml:space="preserve"> при поддержке других участников группы и педагога, как поступить.</w:t>
      </w:r>
    </w:p>
    <w:p w:rsidR="002B02F2" w:rsidRPr="00607381" w:rsidRDefault="002B02F2" w:rsidP="002B02F2">
      <w:pPr>
        <w:pStyle w:val="a8"/>
        <w:ind w:firstLine="80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607381">
        <w:rPr>
          <w:rFonts w:ascii="Times New Roman" w:hAnsi="Times New Roman"/>
          <w:sz w:val="28"/>
          <w:szCs w:val="28"/>
        </w:rPr>
        <w:t>Метапредметными</w:t>
      </w:r>
      <w:proofErr w:type="spellEnd"/>
      <w:r w:rsidRPr="00607381">
        <w:rPr>
          <w:rFonts w:ascii="Times New Roman" w:hAnsi="Times New Roman"/>
          <w:sz w:val="28"/>
          <w:szCs w:val="28"/>
        </w:rPr>
        <w:t xml:space="preserve"> результатами программы внеурочной деятельности по спортивно-оздоровительному направлению «</w:t>
      </w:r>
      <w:proofErr w:type="spellStart"/>
      <w:r w:rsidRPr="00607381">
        <w:rPr>
          <w:rFonts w:ascii="Times New Roman" w:eastAsia="Times New Roman" w:hAnsi="Times New Roman"/>
          <w:color w:val="333333"/>
          <w:sz w:val="28"/>
          <w:szCs w:val="28"/>
        </w:rPr>
        <w:t>Здоровейка</w:t>
      </w:r>
      <w:proofErr w:type="spellEnd"/>
      <w:r w:rsidRPr="00607381">
        <w:rPr>
          <w:rFonts w:ascii="Times New Roman" w:hAnsi="Times New Roman"/>
          <w:sz w:val="28"/>
          <w:szCs w:val="28"/>
        </w:rPr>
        <w:t>» - является формирование следующих универсальных учебных действий (УУД):</w:t>
      </w:r>
    </w:p>
    <w:p w:rsidR="002B02F2" w:rsidRPr="00607381" w:rsidRDefault="002B02F2" w:rsidP="002B02F2">
      <w:pPr>
        <w:pStyle w:val="a8"/>
        <w:numPr>
          <w:ilvl w:val="0"/>
          <w:numId w:val="6"/>
        </w:numPr>
        <w:jc w:val="both"/>
        <w:rPr>
          <w:rFonts w:ascii="Times New Roman" w:hAnsi="Times New Roman"/>
          <w:b/>
          <w:i/>
          <w:sz w:val="28"/>
          <w:szCs w:val="28"/>
        </w:rPr>
      </w:pPr>
      <w:r w:rsidRPr="00607381">
        <w:rPr>
          <w:rFonts w:ascii="Times New Roman" w:hAnsi="Times New Roman"/>
          <w:b/>
          <w:i/>
          <w:sz w:val="28"/>
          <w:szCs w:val="28"/>
        </w:rPr>
        <w:t>Регулятивные УУД:</w:t>
      </w:r>
    </w:p>
    <w:p w:rsidR="002B02F2" w:rsidRPr="00607381" w:rsidRDefault="002B02F2" w:rsidP="002B02F2">
      <w:pPr>
        <w:pStyle w:val="a8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 w:rsidRPr="00607381">
        <w:rPr>
          <w:rFonts w:ascii="Times New Roman" w:hAnsi="Times New Roman"/>
          <w:b/>
          <w:i/>
          <w:sz w:val="28"/>
          <w:szCs w:val="28"/>
        </w:rPr>
        <w:t xml:space="preserve">Определять </w:t>
      </w:r>
      <w:r w:rsidRPr="00607381">
        <w:rPr>
          <w:rFonts w:ascii="Times New Roman" w:hAnsi="Times New Roman"/>
          <w:i/>
          <w:sz w:val="28"/>
          <w:szCs w:val="28"/>
        </w:rPr>
        <w:t>и</w:t>
      </w:r>
      <w:r w:rsidRPr="00607381">
        <w:rPr>
          <w:rFonts w:ascii="Times New Roman" w:hAnsi="Times New Roman"/>
          <w:b/>
          <w:i/>
          <w:sz w:val="28"/>
          <w:szCs w:val="28"/>
        </w:rPr>
        <w:t xml:space="preserve"> формулировать</w:t>
      </w:r>
      <w:r w:rsidRPr="00607381">
        <w:rPr>
          <w:rFonts w:ascii="Times New Roman" w:hAnsi="Times New Roman"/>
          <w:sz w:val="28"/>
          <w:szCs w:val="28"/>
        </w:rPr>
        <w:t xml:space="preserve"> цель деятельности на уроке с помощью учителя.</w:t>
      </w:r>
    </w:p>
    <w:p w:rsidR="002B02F2" w:rsidRPr="00607381" w:rsidRDefault="002B02F2" w:rsidP="002B02F2">
      <w:pPr>
        <w:pStyle w:val="a8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 w:rsidRPr="00607381">
        <w:rPr>
          <w:rFonts w:ascii="Times New Roman" w:hAnsi="Times New Roman"/>
          <w:b/>
          <w:i/>
          <w:sz w:val="28"/>
          <w:szCs w:val="28"/>
        </w:rPr>
        <w:t>Проговаривать</w:t>
      </w:r>
      <w:r w:rsidRPr="00607381">
        <w:rPr>
          <w:rFonts w:ascii="Times New Roman" w:hAnsi="Times New Roman"/>
          <w:sz w:val="28"/>
          <w:szCs w:val="28"/>
        </w:rPr>
        <w:t xml:space="preserve"> последовательность действий на уроке.</w:t>
      </w:r>
    </w:p>
    <w:p w:rsidR="002B02F2" w:rsidRPr="00607381" w:rsidRDefault="002B02F2" w:rsidP="002B02F2">
      <w:pPr>
        <w:pStyle w:val="a8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 w:rsidRPr="00607381">
        <w:rPr>
          <w:rFonts w:ascii="Times New Roman" w:hAnsi="Times New Roman"/>
          <w:sz w:val="28"/>
          <w:szCs w:val="28"/>
        </w:rPr>
        <w:t xml:space="preserve">Учить </w:t>
      </w:r>
      <w:r w:rsidRPr="00607381">
        <w:rPr>
          <w:rFonts w:ascii="Times New Roman" w:hAnsi="Times New Roman"/>
          <w:b/>
          <w:i/>
          <w:sz w:val="28"/>
          <w:szCs w:val="28"/>
        </w:rPr>
        <w:t>высказывать</w:t>
      </w:r>
      <w:r w:rsidRPr="00607381">
        <w:rPr>
          <w:rFonts w:ascii="Times New Roman" w:hAnsi="Times New Roman"/>
          <w:b/>
          <w:sz w:val="28"/>
          <w:szCs w:val="28"/>
        </w:rPr>
        <w:t xml:space="preserve"> </w:t>
      </w:r>
      <w:r w:rsidRPr="00607381">
        <w:rPr>
          <w:rFonts w:ascii="Times New Roman" w:hAnsi="Times New Roman"/>
          <w:sz w:val="28"/>
          <w:szCs w:val="28"/>
        </w:rPr>
        <w:t xml:space="preserve">своё предположение (версию) на основе работы с иллюстрацией, учить </w:t>
      </w:r>
      <w:r w:rsidRPr="00607381">
        <w:rPr>
          <w:rFonts w:ascii="Times New Roman" w:hAnsi="Times New Roman"/>
          <w:b/>
          <w:i/>
          <w:sz w:val="28"/>
          <w:szCs w:val="28"/>
        </w:rPr>
        <w:t>работать</w:t>
      </w:r>
      <w:r w:rsidRPr="00607381">
        <w:rPr>
          <w:rFonts w:ascii="Times New Roman" w:hAnsi="Times New Roman"/>
          <w:sz w:val="28"/>
          <w:szCs w:val="28"/>
        </w:rPr>
        <w:t xml:space="preserve"> по предложенному учителем плану.</w:t>
      </w:r>
    </w:p>
    <w:p w:rsidR="002B02F2" w:rsidRPr="00607381" w:rsidRDefault="002B02F2" w:rsidP="002B02F2">
      <w:pPr>
        <w:pStyle w:val="a8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 w:rsidRPr="00607381">
        <w:rPr>
          <w:rFonts w:ascii="Times New Roman" w:hAnsi="Times New Roman"/>
          <w:sz w:val="28"/>
          <w:szCs w:val="28"/>
        </w:rPr>
        <w:t>Средством формирования этих действий служит технология проблемного диалога на этапе изучения нового материала.</w:t>
      </w:r>
    </w:p>
    <w:p w:rsidR="002B02F2" w:rsidRPr="00607381" w:rsidRDefault="002B02F2" w:rsidP="002B02F2">
      <w:pPr>
        <w:pStyle w:val="a8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 w:rsidRPr="00607381">
        <w:rPr>
          <w:rFonts w:ascii="Times New Roman" w:hAnsi="Times New Roman"/>
          <w:sz w:val="28"/>
          <w:szCs w:val="28"/>
        </w:rPr>
        <w:t xml:space="preserve">Учиться совместно с учителем и другими учениками </w:t>
      </w:r>
      <w:r w:rsidRPr="00607381">
        <w:rPr>
          <w:rFonts w:ascii="Times New Roman" w:hAnsi="Times New Roman"/>
          <w:b/>
          <w:i/>
          <w:sz w:val="28"/>
          <w:szCs w:val="28"/>
        </w:rPr>
        <w:t>давать</w:t>
      </w:r>
      <w:r w:rsidRPr="00607381">
        <w:rPr>
          <w:rFonts w:ascii="Times New Roman" w:hAnsi="Times New Roman"/>
          <w:sz w:val="28"/>
          <w:szCs w:val="28"/>
        </w:rPr>
        <w:t xml:space="preserve"> эмоциональную </w:t>
      </w:r>
      <w:r w:rsidRPr="00607381">
        <w:rPr>
          <w:rFonts w:ascii="Times New Roman" w:hAnsi="Times New Roman"/>
          <w:b/>
          <w:i/>
          <w:sz w:val="28"/>
          <w:szCs w:val="28"/>
        </w:rPr>
        <w:t>оценку</w:t>
      </w:r>
      <w:r w:rsidRPr="00607381">
        <w:rPr>
          <w:rFonts w:ascii="Times New Roman" w:hAnsi="Times New Roman"/>
          <w:b/>
          <w:sz w:val="28"/>
          <w:szCs w:val="28"/>
        </w:rPr>
        <w:t xml:space="preserve"> </w:t>
      </w:r>
      <w:r w:rsidRPr="00607381">
        <w:rPr>
          <w:rFonts w:ascii="Times New Roman" w:hAnsi="Times New Roman"/>
          <w:sz w:val="28"/>
          <w:szCs w:val="28"/>
        </w:rPr>
        <w:t>деятельности класса на уроке.</w:t>
      </w:r>
    </w:p>
    <w:p w:rsidR="002B02F2" w:rsidRPr="00607381" w:rsidRDefault="002B02F2" w:rsidP="002B02F2">
      <w:pPr>
        <w:pStyle w:val="a8"/>
        <w:numPr>
          <w:ilvl w:val="0"/>
          <w:numId w:val="11"/>
        </w:numPr>
        <w:jc w:val="both"/>
        <w:rPr>
          <w:rFonts w:ascii="Times New Roman" w:hAnsi="Times New Roman"/>
          <w:sz w:val="28"/>
          <w:szCs w:val="28"/>
        </w:rPr>
      </w:pPr>
      <w:r w:rsidRPr="00607381">
        <w:rPr>
          <w:rFonts w:ascii="Times New Roman" w:hAnsi="Times New Roman"/>
          <w:sz w:val="28"/>
          <w:szCs w:val="28"/>
        </w:rPr>
        <w:t>Средством формирования этих действий служит технология оценивания образовательных достижений (учебных успехов).</w:t>
      </w:r>
    </w:p>
    <w:p w:rsidR="002B02F2" w:rsidRPr="00607381" w:rsidRDefault="002B02F2" w:rsidP="002B02F2">
      <w:pPr>
        <w:pStyle w:val="a8"/>
        <w:ind w:left="460" w:hanging="360"/>
        <w:jc w:val="both"/>
        <w:rPr>
          <w:rFonts w:ascii="Times New Roman" w:hAnsi="Times New Roman"/>
          <w:b/>
          <w:i/>
          <w:sz w:val="28"/>
          <w:szCs w:val="28"/>
        </w:rPr>
      </w:pPr>
      <w:r w:rsidRPr="00607381">
        <w:rPr>
          <w:rFonts w:ascii="Times New Roman" w:hAnsi="Times New Roman"/>
          <w:b/>
          <w:i/>
          <w:sz w:val="28"/>
          <w:szCs w:val="28"/>
        </w:rPr>
        <w:t>2. Познавательные УУД:</w:t>
      </w:r>
    </w:p>
    <w:p w:rsidR="002B02F2" w:rsidRPr="00607381" w:rsidRDefault="002B02F2" w:rsidP="002B02F2">
      <w:pPr>
        <w:pStyle w:val="a8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r w:rsidRPr="00607381">
        <w:rPr>
          <w:rFonts w:ascii="Times New Roman" w:hAnsi="Times New Roman"/>
          <w:sz w:val="28"/>
          <w:szCs w:val="28"/>
        </w:rPr>
        <w:t xml:space="preserve">Делать предварительный отбор источников информации: </w:t>
      </w:r>
      <w:r w:rsidRPr="00607381">
        <w:rPr>
          <w:rFonts w:ascii="Times New Roman" w:hAnsi="Times New Roman"/>
          <w:b/>
          <w:i/>
          <w:sz w:val="28"/>
          <w:szCs w:val="28"/>
        </w:rPr>
        <w:t>ориентироваться</w:t>
      </w:r>
      <w:r w:rsidRPr="00607381">
        <w:rPr>
          <w:rFonts w:ascii="Times New Roman" w:hAnsi="Times New Roman"/>
          <w:sz w:val="28"/>
          <w:szCs w:val="28"/>
        </w:rPr>
        <w:t xml:space="preserve"> в учебнике (на развороте, в оглавлении, в словаре).</w:t>
      </w:r>
    </w:p>
    <w:p w:rsidR="002B02F2" w:rsidRPr="00607381" w:rsidRDefault="002B02F2" w:rsidP="002B02F2">
      <w:pPr>
        <w:pStyle w:val="a8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r w:rsidRPr="00607381">
        <w:rPr>
          <w:rFonts w:ascii="Times New Roman" w:hAnsi="Times New Roman"/>
          <w:sz w:val="28"/>
          <w:szCs w:val="28"/>
        </w:rPr>
        <w:t xml:space="preserve">Добывать новые знания: </w:t>
      </w:r>
      <w:r w:rsidRPr="00607381">
        <w:rPr>
          <w:rFonts w:ascii="Times New Roman" w:hAnsi="Times New Roman"/>
          <w:b/>
          <w:i/>
          <w:sz w:val="28"/>
          <w:szCs w:val="28"/>
        </w:rPr>
        <w:t>находить ответы</w:t>
      </w:r>
      <w:r w:rsidRPr="00607381">
        <w:rPr>
          <w:rFonts w:ascii="Times New Roman" w:hAnsi="Times New Roman"/>
          <w:sz w:val="28"/>
          <w:szCs w:val="28"/>
        </w:rPr>
        <w:t xml:space="preserve"> на вопросы, используя учебник, свой жизненный опыт и информацию, полученную на уроке.</w:t>
      </w:r>
    </w:p>
    <w:p w:rsidR="002B02F2" w:rsidRPr="00607381" w:rsidRDefault="002B02F2" w:rsidP="002B02F2">
      <w:pPr>
        <w:pStyle w:val="a8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r w:rsidRPr="00607381">
        <w:rPr>
          <w:rFonts w:ascii="Times New Roman" w:hAnsi="Times New Roman"/>
          <w:sz w:val="28"/>
          <w:szCs w:val="28"/>
        </w:rPr>
        <w:t xml:space="preserve">Перерабатывать полученную информацию: </w:t>
      </w:r>
      <w:r w:rsidRPr="00607381">
        <w:rPr>
          <w:rFonts w:ascii="Times New Roman" w:hAnsi="Times New Roman"/>
          <w:b/>
          <w:i/>
          <w:sz w:val="28"/>
          <w:szCs w:val="28"/>
        </w:rPr>
        <w:t>делать</w:t>
      </w:r>
      <w:r w:rsidRPr="00607381">
        <w:rPr>
          <w:rFonts w:ascii="Times New Roman" w:hAnsi="Times New Roman"/>
          <w:sz w:val="28"/>
          <w:szCs w:val="28"/>
        </w:rPr>
        <w:t xml:space="preserve"> выводы в результате совместной работы всего класса.</w:t>
      </w:r>
    </w:p>
    <w:p w:rsidR="002B02F2" w:rsidRPr="00607381" w:rsidRDefault="002B02F2" w:rsidP="002B02F2">
      <w:pPr>
        <w:pStyle w:val="a8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r w:rsidRPr="00607381">
        <w:rPr>
          <w:rFonts w:ascii="Times New Roman" w:hAnsi="Times New Roman"/>
          <w:sz w:val="28"/>
          <w:szCs w:val="28"/>
        </w:rPr>
        <w:t>Преобразовывать информацию из одной формы в другую: составлять рассказы на основе простейших моделей (предметных, рисунков, схематических рисунков, схем); находить и формулировать решение задачи с помощью простейших моделей (предметных, рисунков, схематических рисунков).</w:t>
      </w:r>
    </w:p>
    <w:p w:rsidR="002B02F2" w:rsidRDefault="002B02F2" w:rsidP="002B02F2">
      <w:pPr>
        <w:pStyle w:val="a8"/>
        <w:numPr>
          <w:ilvl w:val="0"/>
          <w:numId w:val="7"/>
        </w:numPr>
        <w:jc w:val="both"/>
        <w:rPr>
          <w:rFonts w:ascii="Times New Roman" w:hAnsi="Times New Roman"/>
          <w:sz w:val="28"/>
          <w:szCs w:val="28"/>
        </w:rPr>
      </w:pPr>
      <w:r w:rsidRPr="00607381">
        <w:rPr>
          <w:rFonts w:ascii="Times New Roman" w:hAnsi="Times New Roman"/>
          <w:sz w:val="28"/>
          <w:szCs w:val="28"/>
        </w:rPr>
        <w:t>Средством формирования этих действий служит учебный материал и задания учебника, ориентированные на линии развития средствами предмета.</w:t>
      </w:r>
    </w:p>
    <w:p w:rsidR="002B02F2" w:rsidRDefault="002B02F2" w:rsidP="002B02F2">
      <w:pPr>
        <w:pStyle w:val="a8"/>
        <w:ind w:left="820"/>
        <w:jc w:val="both"/>
        <w:rPr>
          <w:rFonts w:ascii="Times New Roman" w:hAnsi="Times New Roman"/>
          <w:sz w:val="28"/>
          <w:szCs w:val="28"/>
        </w:rPr>
      </w:pPr>
    </w:p>
    <w:p w:rsidR="002B02F2" w:rsidRPr="00607381" w:rsidRDefault="002B02F2" w:rsidP="002B02F2">
      <w:pPr>
        <w:pStyle w:val="a8"/>
        <w:jc w:val="both"/>
        <w:rPr>
          <w:rFonts w:ascii="Times New Roman" w:hAnsi="Times New Roman"/>
          <w:sz w:val="28"/>
          <w:szCs w:val="28"/>
        </w:rPr>
      </w:pPr>
      <w:r w:rsidRPr="00607381">
        <w:rPr>
          <w:rFonts w:ascii="Times New Roman" w:hAnsi="Times New Roman"/>
          <w:b/>
          <w:i/>
          <w:sz w:val="28"/>
          <w:szCs w:val="28"/>
        </w:rPr>
        <w:t xml:space="preserve">   3. Коммуникативные УУД</w:t>
      </w:r>
      <w:r w:rsidRPr="00607381">
        <w:rPr>
          <w:rFonts w:ascii="Times New Roman" w:hAnsi="Times New Roman"/>
          <w:i/>
          <w:sz w:val="28"/>
          <w:szCs w:val="28"/>
        </w:rPr>
        <w:t>:</w:t>
      </w:r>
    </w:p>
    <w:p w:rsidR="002B02F2" w:rsidRPr="00607381" w:rsidRDefault="002B02F2" w:rsidP="002B02F2">
      <w:pPr>
        <w:pStyle w:val="a8"/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607381">
        <w:rPr>
          <w:rFonts w:ascii="Times New Roman" w:hAnsi="Times New Roman"/>
          <w:sz w:val="28"/>
          <w:szCs w:val="28"/>
        </w:rPr>
        <w:t>Умение донести свою позицию до других: оформлять свою мысль в устной и письменной речи (на уровне одного предложения или небольшого текста).</w:t>
      </w:r>
    </w:p>
    <w:p w:rsidR="002B02F2" w:rsidRPr="00607381" w:rsidRDefault="002B02F2" w:rsidP="002B02F2">
      <w:pPr>
        <w:pStyle w:val="a8"/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607381">
        <w:rPr>
          <w:rFonts w:ascii="Times New Roman" w:hAnsi="Times New Roman"/>
          <w:b/>
          <w:i/>
          <w:sz w:val="28"/>
          <w:szCs w:val="28"/>
        </w:rPr>
        <w:t xml:space="preserve">Слушать </w:t>
      </w:r>
      <w:r w:rsidRPr="00607381">
        <w:rPr>
          <w:rFonts w:ascii="Times New Roman" w:hAnsi="Times New Roman"/>
          <w:sz w:val="28"/>
          <w:szCs w:val="28"/>
        </w:rPr>
        <w:t>и</w:t>
      </w:r>
      <w:r w:rsidRPr="00607381">
        <w:rPr>
          <w:rFonts w:ascii="Times New Roman" w:hAnsi="Times New Roman"/>
          <w:b/>
          <w:i/>
          <w:sz w:val="28"/>
          <w:szCs w:val="28"/>
        </w:rPr>
        <w:t xml:space="preserve"> понимать</w:t>
      </w:r>
      <w:r w:rsidRPr="00607381">
        <w:rPr>
          <w:rFonts w:ascii="Times New Roman" w:hAnsi="Times New Roman"/>
          <w:sz w:val="28"/>
          <w:szCs w:val="28"/>
        </w:rPr>
        <w:t xml:space="preserve"> речь других.</w:t>
      </w:r>
    </w:p>
    <w:p w:rsidR="002B02F2" w:rsidRPr="00607381" w:rsidRDefault="002B02F2" w:rsidP="002B02F2">
      <w:pPr>
        <w:pStyle w:val="a8"/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607381">
        <w:rPr>
          <w:rFonts w:ascii="Times New Roman" w:hAnsi="Times New Roman"/>
          <w:sz w:val="28"/>
          <w:szCs w:val="28"/>
        </w:rPr>
        <w:t>Средством формирования этих действий служит технология проблемного диалога (побуждающий и подводящий диалог).</w:t>
      </w:r>
    </w:p>
    <w:p w:rsidR="002B02F2" w:rsidRPr="00607381" w:rsidRDefault="002B02F2" w:rsidP="002B02F2">
      <w:pPr>
        <w:pStyle w:val="a8"/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607381">
        <w:rPr>
          <w:rFonts w:ascii="Times New Roman" w:hAnsi="Times New Roman"/>
          <w:sz w:val="28"/>
          <w:szCs w:val="28"/>
        </w:rPr>
        <w:t>Совместно договариваться о правилах общения и поведения в школе и следовать им.</w:t>
      </w:r>
    </w:p>
    <w:p w:rsidR="002B02F2" w:rsidRPr="00607381" w:rsidRDefault="002B02F2" w:rsidP="002B02F2">
      <w:pPr>
        <w:pStyle w:val="a8"/>
        <w:numPr>
          <w:ilvl w:val="0"/>
          <w:numId w:val="12"/>
        </w:numPr>
        <w:jc w:val="both"/>
        <w:rPr>
          <w:rFonts w:ascii="Times New Roman" w:hAnsi="Times New Roman"/>
          <w:sz w:val="28"/>
          <w:szCs w:val="28"/>
        </w:rPr>
      </w:pPr>
      <w:r w:rsidRPr="00607381">
        <w:rPr>
          <w:rFonts w:ascii="Times New Roman" w:hAnsi="Times New Roman"/>
          <w:sz w:val="28"/>
          <w:szCs w:val="28"/>
        </w:rPr>
        <w:t>Учиться выполнять различные роли в группе (лидера, исполнителя, критика).</w:t>
      </w:r>
    </w:p>
    <w:p w:rsidR="002B02F2" w:rsidRPr="00607381" w:rsidRDefault="002B02F2" w:rsidP="002B02F2">
      <w:pPr>
        <w:pStyle w:val="a8"/>
        <w:numPr>
          <w:ilvl w:val="0"/>
          <w:numId w:val="13"/>
        </w:numPr>
        <w:jc w:val="both"/>
        <w:rPr>
          <w:rFonts w:ascii="Times New Roman" w:hAnsi="Times New Roman"/>
          <w:sz w:val="28"/>
          <w:szCs w:val="28"/>
        </w:rPr>
      </w:pPr>
      <w:r w:rsidRPr="00607381">
        <w:rPr>
          <w:rFonts w:ascii="Times New Roman" w:hAnsi="Times New Roman"/>
          <w:sz w:val="28"/>
          <w:szCs w:val="28"/>
        </w:rPr>
        <w:t>Средством формирования этих действий служит организация работы в парах и малых группах (</w:t>
      </w:r>
      <w:r>
        <w:rPr>
          <w:rFonts w:ascii="Times New Roman" w:hAnsi="Times New Roman"/>
          <w:sz w:val="28"/>
          <w:szCs w:val="28"/>
        </w:rPr>
        <w:t>в приложении представлены</w:t>
      </w:r>
      <w:r w:rsidRPr="00607381">
        <w:rPr>
          <w:rFonts w:ascii="Times New Roman" w:hAnsi="Times New Roman"/>
          <w:sz w:val="28"/>
          <w:szCs w:val="28"/>
        </w:rPr>
        <w:t xml:space="preserve"> варианты проведения уроков).</w:t>
      </w:r>
    </w:p>
    <w:p w:rsidR="002B02F2" w:rsidRPr="00607381" w:rsidRDefault="002B02F2" w:rsidP="002B02F2">
      <w:pPr>
        <w:pStyle w:val="a8"/>
        <w:ind w:firstLine="851"/>
        <w:jc w:val="both"/>
        <w:rPr>
          <w:rFonts w:ascii="Times New Roman" w:hAnsi="Times New Roman"/>
          <w:b/>
          <w:i/>
          <w:sz w:val="28"/>
          <w:szCs w:val="28"/>
        </w:rPr>
      </w:pPr>
      <w:r w:rsidRPr="00607381">
        <w:rPr>
          <w:rFonts w:ascii="Times New Roman" w:hAnsi="Times New Roman"/>
          <w:b/>
          <w:i/>
          <w:sz w:val="28"/>
          <w:szCs w:val="28"/>
        </w:rPr>
        <w:t>Оздоровительные результаты программы внеурочной деятельности:</w:t>
      </w:r>
    </w:p>
    <w:p w:rsidR="002B02F2" w:rsidRPr="00A07933" w:rsidRDefault="002B02F2" w:rsidP="002B02F2">
      <w:pPr>
        <w:pStyle w:val="a8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607381">
        <w:rPr>
          <w:rFonts w:ascii="Times New Roman" w:hAnsi="Times New Roman"/>
          <w:sz w:val="28"/>
          <w:szCs w:val="28"/>
        </w:rPr>
        <w:t xml:space="preserve">осознание  </w:t>
      </w:r>
      <w:proofErr w:type="gramStart"/>
      <w:r w:rsidRPr="00607381">
        <w:rPr>
          <w:rFonts w:ascii="Times New Roman" w:hAnsi="Times New Roman"/>
          <w:sz w:val="28"/>
          <w:szCs w:val="28"/>
        </w:rPr>
        <w:t>обучающимися</w:t>
      </w:r>
      <w:proofErr w:type="gramEnd"/>
      <w:r w:rsidRPr="00607381">
        <w:rPr>
          <w:rFonts w:ascii="Times New Roman" w:hAnsi="Times New Roman"/>
          <w:sz w:val="28"/>
          <w:szCs w:val="28"/>
        </w:rPr>
        <w:t xml:space="preserve"> необходимости заботы о своём здоровье и выработки форм поведения, которые помогут избежать</w:t>
      </w:r>
      <w:r>
        <w:rPr>
          <w:rFonts w:ascii="Times New Roman" w:hAnsi="Times New Roman"/>
          <w:sz w:val="28"/>
          <w:szCs w:val="28"/>
        </w:rPr>
        <w:t xml:space="preserve"> опасности для жизни и здоровья, а значит, произойдет </w:t>
      </w:r>
      <w:r w:rsidRPr="00A07933">
        <w:rPr>
          <w:rFonts w:ascii="Times New Roman" w:hAnsi="Times New Roman"/>
          <w:sz w:val="28"/>
          <w:szCs w:val="28"/>
        </w:rPr>
        <w:t>уменьшение пропусков по причине болезни</w:t>
      </w:r>
      <w:r>
        <w:rPr>
          <w:rFonts w:ascii="Times New Roman" w:hAnsi="Times New Roman"/>
          <w:sz w:val="28"/>
          <w:szCs w:val="28"/>
        </w:rPr>
        <w:t xml:space="preserve"> и произойдет </w:t>
      </w:r>
      <w:r w:rsidRPr="00A07933">
        <w:rPr>
          <w:rFonts w:ascii="Times New Roman" w:hAnsi="Times New Roman"/>
          <w:sz w:val="28"/>
          <w:szCs w:val="28"/>
        </w:rPr>
        <w:t xml:space="preserve">увеличение численности </w:t>
      </w:r>
      <w:r>
        <w:rPr>
          <w:rFonts w:ascii="Times New Roman" w:hAnsi="Times New Roman"/>
          <w:sz w:val="28"/>
          <w:szCs w:val="28"/>
        </w:rPr>
        <w:t>обучающихся</w:t>
      </w:r>
      <w:r w:rsidRPr="00A07933">
        <w:rPr>
          <w:rFonts w:ascii="Times New Roman" w:hAnsi="Times New Roman"/>
          <w:sz w:val="28"/>
          <w:szCs w:val="28"/>
        </w:rPr>
        <w:t xml:space="preserve">, посещающих спортивные секции и </w:t>
      </w:r>
      <w:r>
        <w:rPr>
          <w:rFonts w:ascii="Times New Roman" w:hAnsi="Times New Roman"/>
          <w:sz w:val="28"/>
          <w:szCs w:val="28"/>
        </w:rPr>
        <w:t xml:space="preserve">спортивно-оздоровительные </w:t>
      </w:r>
      <w:r w:rsidRPr="00A07933">
        <w:rPr>
          <w:rFonts w:ascii="Times New Roman" w:hAnsi="Times New Roman"/>
          <w:sz w:val="28"/>
          <w:szCs w:val="28"/>
        </w:rPr>
        <w:t>мероприятия;</w:t>
      </w:r>
    </w:p>
    <w:p w:rsidR="002B02F2" w:rsidRPr="00607381" w:rsidRDefault="002B02F2" w:rsidP="002B02F2">
      <w:pPr>
        <w:pStyle w:val="a8"/>
        <w:numPr>
          <w:ilvl w:val="0"/>
          <w:numId w:val="3"/>
        </w:numPr>
        <w:jc w:val="both"/>
        <w:rPr>
          <w:rFonts w:ascii="Times New Roman" w:hAnsi="Times New Roman"/>
          <w:sz w:val="28"/>
          <w:szCs w:val="28"/>
        </w:rPr>
      </w:pPr>
      <w:r w:rsidRPr="00607381">
        <w:rPr>
          <w:rFonts w:ascii="Times New Roman" w:hAnsi="Times New Roman"/>
          <w:sz w:val="28"/>
          <w:szCs w:val="28"/>
        </w:rPr>
        <w:t>социальная адаптация детей, расширение сферы общения, приобретение опыта взаимодействия с окружающим миром.</w:t>
      </w:r>
    </w:p>
    <w:p w:rsidR="002B02F2" w:rsidRPr="00A07933" w:rsidRDefault="002B02F2" w:rsidP="002B02F2">
      <w:pPr>
        <w:pStyle w:val="a7"/>
        <w:spacing w:after="0" w:line="240" w:lineRule="auto"/>
        <w:ind w:left="66" w:firstLine="78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Первостепенным результатом реализации программы внеурочной деятельности будет сознательное отношение обучающихся к собственному здоровью во всем его проявлениях.</w:t>
      </w:r>
    </w:p>
    <w:p w:rsidR="002B02F2" w:rsidRPr="00607381" w:rsidRDefault="002B02F2" w:rsidP="002B02F2">
      <w:pPr>
        <w:pStyle w:val="a7"/>
        <w:spacing w:after="0" w:line="240" w:lineRule="auto"/>
        <w:ind w:left="709"/>
        <w:jc w:val="center"/>
        <w:rPr>
          <w:rFonts w:ascii="Times New Roman" w:hAnsi="Times New Roman"/>
          <w:b/>
          <w:sz w:val="28"/>
          <w:szCs w:val="28"/>
        </w:rPr>
      </w:pPr>
    </w:p>
    <w:p w:rsidR="002B02F2" w:rsidRPr="001622CF" w:rsidRDefault="002B02F2" w:rsidP="001622CF">
      <w:pPr>
        <w:spacing w:after="0" w:line="240" w:lineRule="auto"/>
        <w:ind w:left="426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1622CF">
        <w:rPr>
          <w:rFonts w:ascii="Times New Roman" w:eastAsia="Calibri" w:hAnsi="Times New Roman" w:cs="Times New Roman"/>
          <w:b/>
          <w:sz w:val="28"/>
          <w:szCs w:val="28"/>
        </w:rPr>
        <w:t xml:space="preserve">Требования к знаниям и умениям, которые должны приобрести </w:t>
      </w:r>
    </w:p>
    <w:p w:rsidR="002B02F2" w:rsidRDefault="002B02F2" w:rsidP="002B02F2">
      <w:pPr>
        <w:pStyle w:val="a7"/>
        <w:spacing w:after="0" w:line="240" w:lineRule="auto"/>
        <w:ind w:left="426"/>
        <w:jc w:val="center"/>
        <w:rPr>
          <w:rFonts w:ascii="Times New Roman" w:hAnsi="Times New Roman"/>
          <w:b/>
          <w:sz w:val="28"/>
          <w:szCs w:val="28"/>
        </w:rPr>
      </w:pPr>
      <w:r w:rsidRPr="00607381">
        <w:rPr>
          <w:rFonts w:ascii="Times New Roman" w:hAnsi="Times New Roman"/>
          <w:b/>
          <w:sz w:val="28"/>
          <w:szCs w:val="28"/>
        </w:rPr>
        <w:t xml:space="preserve">обучающиеся в </w:t>
      </w:r>
      <w:r>
        <w:rPr>
          <w:rFonts w:ascii="Times New Roman" w:hAnsi="Times New Roman"/>
          <w:b/>
          <w:sz w:val="28"/>
          <w:szCs w:val="28"/>
        </w:rPr>
        <w:t xml:space="preserve">процессе реализации </w:t>
      </w:r>
    </w:p>
    <w:p w:rsidR="002B02F2" w:rsidRDefault="002B02F2" w:rsidP="002B02F2">
      <w:pPr>
        <w:pStyle w:val="a7"/>
        <w:spacing w:after="0" w:line="240" w:lineRule="auto"/>
        <w:ind w:left="42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программы внеурочной деятельности</w:t>
      </w:r>
    </w:p>
    <w:p w:rsidR="001622CF" w:rsidRPr="00607381" w:rsidRDefault="001622CF" w:rsidP="002B02F2">
      <w:pPr>
        <w:pStyle w:val="a7"/>
        <w:spacing w:after="0" w:line="240" w:lineRule="auto"/>
        <w:ind w:left="426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«</w:t>
      </w:r>
      <w:proofErr w:type="spellStart"/>
      <w:r>
        <w:rPr>
          <w:rFonts w:ascii="Times New Roman" w:hAnsi="Times New Roman"/>
          <w:b/>
          <w:sz w:val="28"/>
          <w:szCs w:val="28"/>
        </w:rPr>
        <w:t>Здоровейка</w:t>
      </w:r>
      <w:proofErr w:type="spellEnd"/>
      <w:r>
        <w:rPr>
          <w:rFonts w:ascii="Times New Roman" w:hAnsi="Times New Roman"/>
          <w:b/>
          <w:sz w:val="28"/>
          <w:szCs w:val="28"/>
        </w:rPr>
        <w:t>»</w:t>
      </w:r>
    </w:p>
    <w:p w:rsidR="002B02F2" w:rsidRPr="00607381" w:rsidRDefault="002B02F2" w:rsidP="002B02F2">
      <w:pPr>
        <w:pStyle w:val="a7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2B02F2" w:rsidRPr="00607381" w:rsidRDefault="002B02F2" w:rsidP="002B02F2">
      <w:pPr>
        <w:pStyle w:val="a7"/>
        <w:spacing w:after="0" w:line="240" w:lineRule="auto"/>
        <w:ind w:left="0" w:firstLine="830"/>
        <w:jc w:val="both"/>
        <w:rPr>
          <w:rFonts w:ascii="Times New Roman" w:hAnsi="Times New Roman"/>
          <w:sz w:val="28"/>
          <w:szCs w:val="28"/>
        </w:rPr>
      </w:pPr>
      <w:r w:rsidRPr="00607381">
        <w:rPr>
          <w:rFonts w:ascii="Times New Roman" w:hAnsi="Times New Roman"/>
          <w:sz w:val="28"/>
          <w:szCs w:val="28"/>
        </w:rPr>
        <w:t>В ходе реализация программы внеурочной деятельности по спортивно-оздоровительному направлению «</w:t>
      </w:r>
      <w:proofErr w:type="spellStart"/>
      <w:r w:rsidRPr="00607381">
        <w:rPr>
          <w:rFonts w:ascii="Times New Roman" w:hAnsi="Times New Roman"/>
          <w:sz w:val="28"/>
          <w:szCs w:val="28"/>
        </w:rPr>
        <w:t>Здоровейка</w:t>
      </w:r>
      <w:proofErr w:type="spellEnd"/>
      <w:r w:rsidRPr="00607381">
        <w:rPr>
          <w:rFonts w:ascii="Times New Roman" w:hAnsi="Times New Roman"/>
          <w:sz w:val="28"/>
          <w:szCs w:val="28"/>
        </w:rPr>
        <w:t xml:space="preserve">» обучающиеся должны </w:t>
      </w:r>
      <w:r w:rsidRPr="00607381">
        <w:rPr>
          <w:rFonts w:ascii="Times New Roman" w:hAnsi="Times New Roman"/>
          <w:b/>
          <w:sz w:val="28"/>
          <w:szCs w:val="28"/>
        </w:rPr>
        <w:t>знать</w:t>
      </w:r>
      <w:r w:rsidRPr="00607381">
        <w:rPr>
          <w:rFonts w:ascii="Times New Roman" w:hAnsi="Times New Roman"/>
          <w:sz w:val="28"/>
          <w:szCs w:val="28"/>
        </w:rPr>
        <w:t xml:space="preserve">: </w:t>
      </w:r>
    </w:p>
    <w:p w:rsidR="002B02F2" w:rsidRPr="00607381" w:rsidRDefault="002B02F2" w:rsidP="002B02F2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607381">
        <w:rPr>
          <w:rFonts w:ascii="Times New Roman" w:hAnsi="Times New Roman"/>
          <w:sz w:val="28"/>
          <w:szCs w:val="28"/>
        </w:rPr>
        <w:t>основные вопросы гигиены, касающиеся профилактики вирусных заболеваний, передающихся воздушно-капельным путем;</w:t>
      </w:r>
    </w:p>
    <w:p w:rsidR="002B02F2" w:rsidRPr="00607381" w:rsidRDefault="002B02F2" w:rsidP="002B02F2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607381">
        <w:rPr>
          <w:rFonts w:ascii="Times New Roman" w:hAnsi="Times New Roman"/>
          <w:sz w:val="28"/>
          <w:szCs w:val="28"/>
        </w:rPr>
        <w:t>особенности влияния вредных привычек на здоровье младшего школьника;</w:t>
      </w:r>
    </w:p>
    <w:p w:rsidR="002B02F2" w:rsidRPr="00607381" w:rsidRDefault="002B02F2" w:rsidP="002B02F2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607381">
        <w:rPr>
          <w:rFonts w:ascii="Times New Roman" w:hAnsi="Times New Roman"/>
          <w:sz w:val="28"/>
          <w:szCs w:val="28"/>
        </w:rPr>
        <w:t>особенности воздействия двигательной активности на организм человека;</w:t>
      </w:r>
    </w:p>
    <w:p w:rsidR="002B02F2" w:rsidRPr="00607381" w:rsidRDefault="002B02F2" w:rsidP="002B02F2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607381">
        <w:rPr>
          <w:rFonts w:ascii="Times New Roman" w:hAnsi="Times New Roman"/>
          <w:sz w:val="28"/>
          <w:szCs w:val="28"/>
        </w:rPr>
        <w:t>основы рационального питания;</w:t>
      </w:r>
    </w:p>
    <w:p w:rsidR="002B02F2" w:rsidRPr="00607381" w:rsidRDefault="002B02F2" w:rsidP="002B02F2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607381">
        <w:rPr>
          <w:rFonts w:ascii="Times New Roman" w:hAnsi="Times New Roman"/>
          <w:sz w:val="28"/>
          <w:szCs w:val="28"/>
        </w:rPr>
        <w:t>правила оказания первой помощи;</w:t>
      </w:r>
    </w:p>
    <w:p w:rsidR="002B02F2" w:rsidRPr="00607381" w:rsidRDefault="002B02F2" w:rsidP="002B02F2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607381">
        <w:rPr>
          <w:rFonts w:ascii="Times New Roman" w:hAnsi="Times New Roman"/>
          <w:sz w:val="28"/>
          <w:szCs w:val="28"/>
        </w:rPr>
        <w:t>способы сохранения и укрепление  здоровья;</w:t>
      </w:r>
    </w:p>
    <w:p w:rsidR="002B02F2" w:rsidRPr="00607381" w:rsidRDefault="002B02F2" w:rsidP="002B02F2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607381">
        <w:rPr>
          <w:rFonts w:ascii="Times New Roman" w:hAnsi="Times New Roman"/>
          <w:sz w:val="28"/>
          <w:szCs w:val="28"/>
        </w:rPr>
        <w:t>основы развития познавательной сферы;</w:t>
      </w:r>
    </w:p>
    <w:p w:rsidR="002B02F2" w:rsidRPr="00607381" w:rsidRDefault="002B02F2" w:rsidP="002B02F2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607381">
        <w:rPr>
          <w:rFonts w:ascii="Times New Roman" w:hAnsi="Times New Roman"/>
          <w:sz w:val="28"/>
          <w:szCs w:val="28"/>
        </w:rPr>
        <w:t xml:space="preserve">свои права и права других людей; </w:t>
      </w:r>
    </w:p>
    <w:p w:rsidR="002B02F2" w:rsidRPr="00607381" w:rsidRDefault="002B02F2" w:rsidP="002B02F2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607381">
        <w:rPr>
          <w:rFonts w:ascii="Times New Roman" w:hAnsi="Times New Roman"/>
          <w:sz w:val="28"/>
          <w:szCs w:val="28"/>
        </w:rPr>
        <w:t xml:space="preserve">соблюдать общепринятые правила в семье, в школе, в гостях, транспорте, общественных учреждениях; </w:t>
      </w:r>
    </w:p>
    <w:p w:rsidR="002B02F2" w:rsidRPr="00607381" w:rsidRDefault="002B02F2" w:rsidP="002B02F2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607381">
        <w:rPr>
          <w:rFonts w:ascii="Times New Roman" w:hAnsi="Times New Roman"/>
          <w:sz w:val="28"/>
          <w:szCs w:val="28"/>
        </w:rPr>
        <w:t xml:space="preserve">влияние здоровья на успешную учебную деятельность; </w:t>
      </w:r>
    </w:p>
    <w:p w:rsidR="002B02F2" w:rsidRPr="00607381" w:rsidRDefault="002B02F2" w:rsidP="002B02F2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607381">
        <w:rPr>
          <w:rFonts w:ascii="Times New Roman" w:hAnsi="Times New Roman"/>
          <w:sz w:val="28"/>
          <w:szCs w:val="28"/>
        </w:rPr>
        <w:t>значение физических упражнений для сохранени</w:t>
      </w:r>
      <w:r>
        <w:rPr>
          <w:rFonts w:ascii="Times New Roman" w:hAnsi="Times New Roman"/>
          <w:sz w:val="28"/>
          <w:szCs w:val="28"/>
        </w:rPr>
        <w:t>я</w:t>
      </w:r>
      <w:r w:rsidRPr="00607381">
        <w:rPr>
          <w:rFonts w:ascii="Times New Roman" w:hAnsi="Times New Roman"/>
          <w:sz w:val="28"/>
          <w:szCs w:val="28"/>
        </w:rPr>
        <w:t xml:space="preserve"> и укреплени</w:t>
      </w:r>
      <w:r>
        <w:rPr>
          <w:rFonts w:ascii="Times New Roman" w:hAnsi="Times New Roman"/>
          <w:sz w:val="28"/>
          <w:szCs w:val="28"/>
        </w:rPr>
        <w:t>я</w:t>
      </w:r>
      <w:r w:rsidRPr="00607381">
        <w:rPr>
          <w:rFonts w:ascii="Times New Roman" w:hAnsi="Times New Roman"/>
          <w:sz w:val="28"/>
          <w:szCs w:val="28"/>
        </w:rPr>
        <w:t xml:space="preserve"> здоровья; </w:t>
      </w:r>
    </w:p>
    <w:p w:rsidR="002B02F2" w:rsidRPr="00607381" w:rsidRDefault="002B02F2" w:rsidP="002B02F2">
      <w:pPr>
        <w:pStyle w:val="a8"/>
        <w:numPr>
          <w:ilvl w:val="0"/>
          <w:numId w:val="5"/>
        </w:numPr>
        <w:jc w:val="both"/>
        <w:rPr>
          <w:rFonts w:ascii="Times New Roman" w:hAnsi="Times New Roman"/>
          <w:sz w:val="28"/>
          <w:szCs w:val="28"/>
        </w:rPr>
      </w:pPr>
      <w:r w:rsidRPr="00607381">
        <w:rPr>
          <w:rFonts w:ascii="Times New Roman" w:hAnsi="Times New Roman"/>
          <w:sz w:val="28"/>
          <w:szCs w:val="28"/>
        </w:rPr>
        <w:t>знания о “полезных” и “вредных” продуктах, значение режима питания.</w:t>
      </w:r>
    </w:p>
    <w:p w:rsidR="002B02F2" w:rsidRPr="00607381" w:rsidRDefault="002B02F2" w:rsidP="002B02F2">
      <w:pPr>
        <w:pStyle w:val="a8"/>
        <w:jc w:val="both"/>
        <w:rPr>
          <w:rFonts w:ascii="Times New Roman" w:hAnsi="Times New Roman"/>
          <w:b/>
          <w:sz w:val="28"/>
          <w:szCs w:val="28"/>
        </w:rPr>
      </w:pPr>
      <w:r w:rsidRPr="00607381">
        <w:rPr>
          <w:rFonts w:ascii="Times New Roman" w:hAnsi="Times New Roman"/>
          <w:b/>
          <w:sz w:val="28"/>
          <w:szCs w:val="28"/>
        </w:rPr>
        <w:t>уметь:</w:t>
      </w:r>
    </w:p>
    <w:p w:rsidR="002B02F2" w:rsidRPr="00607381" w:rsidRDefault="002B02F2" w:rsidP="002B02F2">
      <w:pPr>
        <w:pStyle w:val="a8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607381">
        <w:rPr>
          <w:rFonts w:ascii="Times New Roman" w:hAnsi="Times New Roman"/>
          <w:sz w:val="28"/>
          <w:szCs w:val="28"/>
        </w:rPr>
        <w:t>составлять индивидуальный режим дня и соблюдать его;</w:t>
      </w:r>
    </w:p>
    <w:p w:rsidR="002B02F2" w:rsidRPr="00607381" w:rsidRDefault="002B02F2" w:rsidP="002B02F2">
      <w:pPr>
        <w:pStyle w:val="a8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607381">
        <w:rPr>
          <w:rFonts w:ascii="Times New Roman" w:hAnsi="Times New Roman"/>
          <w:sz w:val="28"/>
          <w:szCs w:val="28"/>
        </w:rPr>
        <w:t>выполнять физические упражнения для развития физических навыков;</w:t>
      </w:r>
    </w:p>
    <w:p w:rsidR="002B02F2" w:rsidRPr="00607381" w:rsidRDefault="002B02F2" w:rsidP="002B02F2">
      <w:pPr>
        <w:pStyle w:val="a8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607381">
        <w:rPr>
          <w:rFonts w:ascii="Times New Roman" w:hAnsi="Times New Roman"/>
          <w:sz w:val="28"/>
          <w:szCs w:val="28"/>
        </w:rPr>
        <w:t>различать “полезные” и “вредные” продукты;</w:t>
      </w:r>
    </w:p>
    <w:p w:rsidR="002B02F2" w:rsidRPr="00607381" w:rsidRDefault="002B02F2" w:rsidP="002B02F2">
      <w:pPr>
        <w:pStyle w:val="a8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607381">
        <w:rPr>
          <w:rFonts w:ascii="Times New Roman" w:hAnsi="Times New Roman"/>
          <w:sz w:val="28"/>
          <w:szCs w:val="28"/>
        </w:rPr>
        <w:t>использовать средства профилактики ОРЗ, ОРВИ, клещевой энцефалит;</w:t>
      </w:r>
    </w:p>
    <w:p w:rsidR="002B02F2" w:rsidRPr="00607381" w:rsidRDefault="002B02F2" w:rsidP="002B02F2">
      <w:pPr>
        <w:pStyle w:val="a8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607381">
        <w:rPr>
          <w:rFonts w:ascii="Times New Roman" w:hAnsi="Times New Roman"/>
          <w:sz w:val="28"/>
          <w:szCs w:val="28"/>
        </w:rPr>
        <w:t xml:space="preserve">определять благоприятные </w:t>
      </w:r>
      <w:proofErr w:type="gramStart"/>
      <w:r w:rsidRPr="00607381">
        <w:rPr>
          <w:rFonts w:ascii="Times New Roman" w:hAnsi="Times New Roman"/>
          <w:sz w:val="28"/>
          <w:szCs w:val="28"/>
        </w:rPr>
        <w:t>факторы</w:t>
      </w:r>
      <w:proofErr w:type="gramEnd"/>
      <w:r w:rsidRPr="00607381">
        <w:rPr>
          <w:rFonts w:ascii="Times New Roman" w:hAnsi="Times New Roman"/>
          <w:sz w:val="28"/>
          <w:szCs w:val="28"/>
        </w:rPr>
        <w:t xml:space="preserve"> воздействующие на здоровье; </w:t>
      </w:r>
    </w:p>
    <w:p w:rsidR="002B02F2" w:rsidRPr="00607381" w:rsidRDefault="002B02F2" w:rsidP="002B02F2">
      <w:pPr>
        <w:pStyle w:val="a8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607381">
        <w:rPr>
          <w:rFonts w:ascii="Times New Roman" w:hAnsi="Times New Roman"/>
          <w:sz w:val="28"/>
          <w:szCs w:val="28"/>
        </w:rPr>
        <w:t xml:space="preserve">заботиться о своем здоровье; </w:t>
      </w:r>
    </w:p>
    <w:p w:rsidR="002B02F2" w:rsidRPr="00607381" w:rsidRDefault="002B02F2" w:rsidP="002B02F2">
      <w:pPr>
        <w:pStyle w:val="a8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607381">
        <w:rPr>
          <w:rFonts w:ascii="Times New Roman" w:hAnsi="Times New Roman"/>
          <w:sz w:val="28"/>
          <w:szCs w:val="28"/>
        </w:rPr>
        <w:t>находить выход из ситуаций, связанных с употреблением алкоголя, наркотиков, сигарет;</w:t>
      </w:r>
    </w:p>
    <w:p w:rsidR="002B02F2" w:rsidRPr="00607381" w:rsidRDefault="002B02F2" w:rsidP="002B02F2">
      <w:pPr>
        <w:pStyle w:val="a8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607381">
        <w:rPr>
          <w:rFonts w:ascii="Times New Roman" w:hAnsi="Times New Roman"/>
          <w:sz w:val="28"/>
          <w:szCs w:val="28"/>
        </w:rPr>
        <w:t>применять коммуникативные и презентационные навыки;</w:t>
      </w:r>
    </w:p>
    <w:p w:rsidR="002B02F2" w:rsidRPr="00607381" w:rsidRDefault="002B02F2" w:rsidP="002B02F2">
      <w:pPr>
        <w:pStyle w:val="a8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607381">
        <w:rPr>
          <w:rFonts w:ascii="Times New Roman" w:hAnsi="Times New Roman"/>
          <w:sz w:val="28"/>
          <w:szCs w:val="28"/>
        </w:rPr>
        <w:t>использовать навыки элементарной исследовательской деятельности в своей работе;</w:t>
      </w:r>
    </w:p>
    <w:p w:rsidR="002B02F2" w:rsidRPr="00607381" w:rsidRDefault="002B02F2" w:rsidP="002B02F2">
      <w:pPr>
        <w:pStyle w:val="a8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607381">
        <w:rPr>
          <w:rFonts w:ascii="Times New Roman" w:hAnsi="Times New Roman"/>
          <w:sz w:val="28"/>
          <w:szCs w:val="28"/>
        </w:rPr>
        <w:t>оказывать первую медицинскую помощь при кровотечении, удушении, утоплении, обморожении, ожоге, травмах, тепловом и солнечном ударах;</w:t>
      </w:r>
    </w:p>
    <w:p w:rsidR="002B02F2" w:rsidRPr="00607381" w:rsidRDefault="002B02F2" w:rsidP="002B02F2">
      <w:pPr>
        <w:pStyle w:val="a8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607381">
        <w:rPr>
          <w:rFonts w:ascii="Times New Roman" w:hAnsi="Times New Roman"/>
          <w:sz w:val="28"/>
          <w:szCs w:val="28"/>
        </w:rPr>
        <w:t>находить выход из стрессовых ситуаций;</w:t>
      </w:r>
    </w:p>
    <w:p w:rsidR="002B02F2" w:rsidRPr="00607381" w:rsidRDefault="002B02F2" w:rsidP="002B02F2">
      <w:pPr>
        <w:pStyle w:val="a8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607381">
        <w:rPr>
          <w:rFonts w:ascii="Times New Roman" w:hAnsi="Times New Roman"/>
          <w:sz w:val="28"/>
          <w:szCs w:val="28"/>
        </w:rPr>
        <w:t>принимать разумные решения по поводу личного здоровья, а также сохранения и улучшения безопасной и здоровой среды обитания;</w:t>
      </w:r>
    </w:p>
    <w:p w:rsidR="002B02F2" w:rsidRPr="00607381" w:rsidRDefault="002B02F2" w:rsidP="002B02F2">
      <w:pPr>
        <w:pStyle w:val="a8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607381">
        <w:rPr>
          <w:rFonts w:ascii="Times New Roman" w:hAnsi="Times New Roman"/>
          <w:sz w:val="28"/>
          <w:szCs w:val="28"/>
        </w:rPr>
        <w:t>адекватно оценивать своё поведение в жизненных ситуациях;</w:t>
      </w:r>
    </w:p>
    <w:p w:rsidR="002B02F2" w:rsidRPr="00607381" w:rsidRDefault="002B02F2" w:rsidP="002B02F2">
      <w:pPr>
        <w:pStyle w:val="a8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607381">
        <w:rPr>
          <w:rFonts w:ascii="Times New Roman" w:hAnsi="Times New Roman"/>
          <w:sz w:val="28"/>
          <w:szCs w:val="28"/>
        </w:rPr>
        <w:t>отвечать за свои поступки;</w:t>
      </w:r>
    </w:p>
    <w:p w:rsidR="002B02F2" w:rsidRPr="00607381" w:rsidRDefault="002B02F2" w:rsidP="002B02F2">
      <w:pPr>
        <w:pStyle w:val="a8"/>
        <w:numPr>
          <w:ilvl w:val="0"/>
          <w:numId w:val="4"/>
        </w:numPr>
        <w:jc w:val="both"/>
        <w:rPr>
          <w:rFonts w:ascii="Times New Roman" w:hAnsi="Times New Roman"/>
          <w:sz w:val="28"/>
          <w:szCs w:val="28"/>
        </w:rPr>
      </w:pPr>
      <w:r w:rsidRPr="00607381">
        <w:rPr>
          <w:rFonts w:ascii="Times New Roman" w:hAnsi="Times New Roman"/>
          <w:sz w:val="28"/>
          <w:szCs w:val="28"/>
        </w:rPr>
        <w:t>отстаивать свою нравственную позицию в ситуации выбора.</w:t>
      </w:r>
    </w:p>
    <w:p w:rsidR="002B02F2" w:rsidRDefault="002B02F2" w:rsidP="002B02F2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 w:rsidRPr="00607381">
        <w:rPr>
          <w:rFonts w:ascii="Times New Roman" w:hAnsi="Times New Roman"/>
          <w:sz w:val="28"/>
          <w:szCs w:val="28"/>
        </w:rPr>
        <w:t xml:space="preserve">             В результате реализации программы  внеурочной деятельности</w:t>
      </w:r>
      <w:r w:rsidRPr="00607381">
        <w:rPr>
          <w:rFonts w:ascii="Times New Roman" w:hAnsi="Times New Roman"/>
          <w:b/>
          <w:sz w:val="28"/>
          <w:szCs w:val="28"/>
        </w:rPr>
        <w:t xml:space="preserve"> </w:t>
      </w:r>
      <w:r w:rsidRPr="00607381">
        <w:rPr>
          <w:rFonts w:ascii="Times New Roman" w:hAnsi="Times New Roman"/>
          <w:sz w:val="28"/>
          <w:szCs w:val="28"/>
        </w:rPr>
        <w:t xml:space="preserve">по </w:t>
      </w:r>
      <w:r w:rsidRPr="00607381">
        <w:rPr>
          <w:rFonts w:ascii="Times New Roman" w:eastAsia="Times New Roman" w:hAnsi="Times New Roman"/>
          <w:color w:val="333333"/>
          <w:sz w:val="28"/>
          <w:szCs w:val="28"/>
        </w:rPr>
        <w:t xml:space="preserve">формированию культуры здоровья у обучающихся развиваются группы качеств: </w:t>
      </w:r>
      <w:r w:rsidRPr="00607381">
        <w:rPr>
          <w:rFonts w:ascii="Times New Roman" w:hAnsi="Times New Roman"/>
          <w:sz w:val="28"/>
          <w:szCs w:val="28"/>
        </w:rPr>
        <w:t xml:space="preserve">отношение к самому себе, отношение к другим людям, отношение к вещам, отношение к окружающему миру. </w:t>
      </w:r>
      <w:proofErr w:type="gramStart"/>
      <w:r w:rsidRPr="00607381">
        <w:rPr>
          <w:rFonts w:ascii="Times New Roman" w:hAnsi="Times New Roman"/>
          <w:sz w:val="28"/>
          <w:szCs w:val="28"/>
        </w:rPr>
        <w:t>Благодаря тому, что содержание данной программы раскрывает все стороны здоровья, обучающиеся будут демонстрировать такие качества личности как: товарищество, уважение к старшим, доброта, честность, трудолюбие, бережливость, дисциплинированность, соблюдение порядка, любознательность, любовь к прекрасному, стремление быть сильным и ловким.</w:t>
      </w:r>
      <w:proofErr w:type="gramEnd"/>
    </w:p>
    <w:p w:rsidR="001622CF" w:rsidRDefault="001622CF" w:rsidP="002B02F2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2B02F2" w:rsidRDefault="001622CF" w:rsidP="002B02F2">
      <w:pPr>
        <w:pStyle w:val="a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СОДЕРЖАНИЕ УЧЕБНОЙ  ПРОГРАММЫ</w:t>
      </w:r>
      <w:r w:rsidR="002B02F2" w:rsidRPr="004B69EB">
        <w:rPr>
          <w:rFonts w:ascii="Times New Roman" w:hAnsi="Times New Roman" w:cs="Times New Roman"/>
          <w:b/>
          <w:sz w:val="24"/>
          <w:szCs w:val="24"/>
        </w:rPr>
        <w:t xml:space="preserve">  КУРСА</w:t>
      </w:r>
    </w:p>
    <w:p w:rsidR="001622CF" w:rsidRPr="001622CF" w:rsidRDefault="001622CF" w:rsidP="002B02F2">
      <w:pPr>
        <w:pStyle w:val="a8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622CF"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r w:rsidRPr="001622CF">
        <w:rPr>
          <w:rFonts w:ascii="Times New Roman" w:hAnsi="Times New Roman" w:cs="Times New Roman"/>
          <w:b/>
          <w:sz w:val="28"/>
          <w:szCs w:val="28"/>
        </w:rPr>
        <w:t>Здоровейка</w:t>
      </w:r>
      <w:proofErr w:type="spellEnd"/>
      <w:r w:rsidRPr="001622CF">
        <w:rPr>
          <w:rFonts w:ascii="Times New Roman" w:hAnsi="Times New Roman" w:cs="Times New Roman"/>
          <w:b/>
          <w:sz w:val="28"/>
          <w:szCs w:val="28"/>
        </w:rPr>
        <w:t>»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  <w:proofErr w:type="gramStart"/>
      <w:r w:rsidRPr="003E63F6">
        <w:rPr>
          <w:rFonts w:ascii="Times New Roman" w:hAnsi="Times New Roman" w:cs="Times New Roman"/>
          <w:sz w:val="24"/>
          <w:szCs w:val="24"/>
        </w:rPr>
        <w:t>Введение Курс «</w:t>
      </w:r>
      <w:proofErr w:type="spellStart"/>
      <w:r w:rsidRPr="003E63F6">
        <w:rPr>
          <w:rFonts w:ascii="Times New Roman" w:eastAsia="Times New Roman" w:hAnsi="Times New Roman" w:cs="Times New Roman"/>
          <w:bCs/>
          <w:color w:val="333333"/>
          <w:sz w:val="24"/>
          <w:szCs w:val="24"/>
        </w:rPr>
        <w:t>Здоровейка</w:t>
      </w:r>
      <w:proofErr w:type="spellEnd"/>
      <w:r w:rsidRPr="003E63F6">
        <w:rPr>
          <w:rFonts w:ascii="Times New Roman" w:hAnsi="Times New Roman" w:cs="Times New Roman"/>
          <w:sz w:val="24"/>
          <w:szCs w:val="24"/>
        </w:rPr>
        <w:t>» предназначен для обучающихся 1-4 классов, с учётом реализации её учителями начальных классов,  занимающихся вопросами обучения здоровому образу жизни с детьми в возрасте от 6 до 11лет, составлен в соответствии с возрастными особенностями обучающихся и рассчитан на проведение  1 часа в неделю:  1 класс — 33 часа в год, 2-4 классы -34 часа в год.</w:t>
      </w:r>
      <w:proofErr w:type="gramEnd"/>
      <w:r w:rsidRPr="003E63F6">
        <w:rPr>
          <w:rFonts w:ascii="Times New Roman" w:hAnsi="Times New Roman" w:cs="Times New Roman"/>
          <w:sz w:val="24"/>
          <w:szCs w:val="24"/>
        </w:rPr>
        <w:t xml:space="preserve"> Данный курс  построен на основании современных научных представлений о физиологическом, психологическом развитии ребенка этого возраста. Содержание курса раскрывает особенности соматического, психологического и социального  здоровья.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  <w:r w:rsidRPr="004B69EB">
        <w:rPr>
          <w:rFonts w:ascii="Times New Roman" w:hAnsi="Times New Roman" w:cs="Times New Roman"/>
          <w:b/>
          <w:i/>
          <w:sz w:val="24"/>
          <w:szCs w:val="24"/>
        </w:rPr>
        <w:t xml:space="preserve">             Цель:</w:t>
      </w:r>
      <w:r w:rsidRPr="003E63F6">
        <w:rPr>
          <w:rFonts w:ascii="Times New Roman" w:hAnsi="Times New Roman" w:cs="Times New Roman"/>
          <w:sz w:val="24"/>
          <w:szCs w:val="24"/>
        </w:rPr>
        <w:t xml:space="preserve"> формировать установки на ведение здорового образа жизни и коммуникативные навыки, такие как, умение сотрудничать, нести ответственность за принятые решения; 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sz w:val="24"/>
          <w:szCs w:val="24"/>
        </w:rPr>
        <w:t xml:space="preserve">развивать навыки самооценки и самоконтроля в отношении собственного здоровья; 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sz w:val="24"/>
          <w:szCs w:val="24"/>
        </w:rPr>
        <w:t>обучать способам и приемам сохранения и укрепления собственного здоровья.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 </w:t>
      </w:r>
      <w:proofErr w:type="gramStart"/>
      <w:r w:rsidRPr="004B69EB">
        <w:rPr>
          <w:rFonts w:ascii="Times New Roman" w:hAnsi="Times New Roman" w:cs="Times New Roman"/>
          <w:b/>
          <w:i/>
          <w:sz w:val="24"/>
          <w:szCs w:val="24"/>
        </w:rPr>
        <w:t>Задачи:</w:t>
      </w:r>
      <w:r w:rsidRPr="003E63F6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3E63F6">
        <w:rPr>
          <w:rFonts w:ascii="Times New Roman" w:hAnsi="Times New Roman" w:cs="Times New Roman"/>
          <w:sz w:val="24"/>
          <w:szCs w:val="24"/>
        </w:rPr>
        <w:t xml:space="preserve">представлений о: факторах, оказывающих влияющих на здоровье; правильном (здоровом) питании, его режиме, структуре, полезных продуктах; рациональной организации режима дня, учёбы и отдыха, двигательной активности; причинах возникновения зависимостей от табака, алкоголя и других </w:t>
      </w:r>
      <w:proofErr w:type="spellStart"/>
      <w:r w:rsidRPr="003E63F6">
        <w:rPr>
          <w:rFonts w:ascii="Times New Roman" w:hAnsi="Times New Roman" w:cs="Times New Roman"/>
          <w:sz w:val="24"/>
          <w:szCs w:val="24"/>
        </w:rPr>
        <w:t>психоактивных</w:t>
      </w:r>
      <w:proofErr w:type="spellEnd"/>
      <w:r w:rsidRPr="003E63F6">
        <w:rPr>
          <w:rFonts w:ascii="Times New Roman" w:hAnsi="Times New Roman" w:cs="Times New Roman"/>
          <w:sz w:val="24"/>
          <w:szCs w:val="24"/>
        </w:rPr>
        <w:t xml:space="preserve"> веществ, их пагубном влиянии на здоровье; основных компонентах культуры здоровья и здорового образа жизни; влиянии эмоционального состояния на здоровье и общее благополучие; </w:t>
      </w:r>
      <w:proofErr w:type="gramEnd"/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sz w:val="24"/>
          <w:szCs w:val="24"/>
        </w:rPr>
        <w:t xml:space="preserve">навыков конструктивного общения; 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sz w:val="24"/>
          <w:szCs w:val="24"/>
        </w:rPr>
        <w:t>потребности безбоязненно обращаться к врачу по вопросам состояния здоровья, в том числе связанным с особенностями роста и развития;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          </w:t>
      </w:r>
      <w:r w:rsidRPr="004B69EB">
        <w:rPr>
          <w:rFonts w:ascii="Times New Roman" w:hAnsi="Times New Roman" w:cs="Times New Roman"/>
          <w:b/>
          <w:i/>
          <w:sz w:val="24"/>
          <w:szCs w:val="24"/>
        </w:rPr>
        <w:t>Знать:</w:t>
      </w:r>
      <w:r w:rsidRPr="003E63F6">
        <w:rPr>
          <w:rFonts w:ascii="Times New Roman" w:hAnsi="Times New Roman" w:cs="Times New Roman"/>
          <w:sz w:val="24"/>
          <w:szCs w:val="24"/>
        </w:rPr>
        <w:t xml:space="preserve"> основные вопросы гигиены, касающиеся профилактики вирусных заболеваний, передающихся воздушно-капельным путем;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sz w:val="24"/>
          <w:szCs w:val="24"/>
        </w:rPr>
        <w:t>особенности влияния вредных привычек на здоровье младшего школьника;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sz w:val="24"/>
          <w:szCs w:val="24"/>
        </w:rPr>
        <w:t>особенности воздействия двигательной активности на организм человека;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sz w:val="24"/>
          <w:szCs w:val="24"/>
        </w:rPr>
        <w:t>основы рационального питания;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sz w:val="24"/>
          <w:szCs w:val="24"/>
        </w:rPr>
        <w:t>правила оказания первой помощи;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sz w:val="24"/>
          <w:szCs w:val="24"/>
        </w:rPr>
        <w:t>способы сохранения и укрепление  здоровья;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sz w:val="24"/>
          <w:szCs w:val="24"/>
        </w:rPr>
        <w:t>основы развития познавательной сферы;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sz w:val="24"/>
          <w:szCs w:val="24"/>
        </w:rPr>
        <w:t>свои права и права других людей</w:t>
      </w:r>
      <w:proofErr w:type="gramStart"/>
      <w:r w:rsidRPr="003E63F6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3E63F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sz w:val="24"/>
          <w:szCs w:val="24"/>
        </w:rPr>
        <w:t xml:space="preserve">соблюдать общепринятые правила в семье, в школе, в гостях, транспорте, общественных учреждениях; 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sz w:val="24"/>
          <w:szCs w:val="24"/>
        </w:rPr>
        <w:t xml:space="preserve">влияние здоровья на успешную учебную деятельность; 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sz w:val="24"/>
          <w:szCs w:val="24"/>
        </w:rPr>
        <w:t xml:space="preserve">значение физических упражнений </w:t>
      </w:r>
      <w:proofErr w:type="gramStart"/>
      <w:r w:rsidRPr="003E63F6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3E63F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3E63F6">
        <w:rPr>
          <w:rFonts w:ascii="Times New Roman" w:hAnsi="Times New Roman" w:cs="Times New Roman"/>
          <w:sz w:val="24"/>
          <w:szCs w:val="24"/>
        </w:rPr>
        <w:t>сохранение</w:t>
      </w:r>
      <w:proofErr w:type="gramEnd"/>
      <w:r w:rsidRPr="003E63F6">
        <w:rPr>
          <w:rFonts w:ascii="Times New Roman" w:hAnsi="Times New Roman" w:cs="Times New Roman"/>
          <w:sz w:val="24"/>
          <w:szCs w:val="24"/>
        </w:rPr>
        <w:t xml:space="preserve"> и укрепление здоровья; 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sz w:val="24"/>
          <w:szCs w:val="24"/>
        </w:rPr>
        <w:t>знания о “полезных” и “вредных” продуктах, значение режима питания.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         </w:t>
      </w:r>
      <w:r w:rsidRPr="004B69EB">
        <w:rPr>
          <w:rFonts w:ascii="Times New Roman" w:hAnsi="Times New Roman" w:cs="Times New Roman"/>
          <w:b/>
          <w:i/>
          <w:iCs/>
          <w:sz w:val="24"/>
          <w:szCs w:val="24"/>
        </w:rPr>
        <w:t>Уметь</w:t>
      </w:r>
      <w:r w:rsidRPr="003E63F6">
        <w:rPr>
          <w:rFonts w:ascii="Times New Roman" w:hAnsi="Times New Roman" w:cs="Times New Roman"/>
          <w:i/>
          <w:iCs/>
          <w:sz w:val="24"/>
          <w:szCs w:val="24"/>
        </w:rPr>
        <w:t>:</w:t>
      </w:r>
      <w:r w:rsidRPr="003E63F6">
        <w:rPr>
          <w:rFonts w:ascii="Times New Roman" w:hAnsi="Times New Roman" w:cs="Times New Roman"/>
          <w:sz w:val="24"/>
          <w:szCs w:val="24"/>
        </w:rPr>
        <w:t xml:space="preserve"> составлять индивидуальный режим дня и соблюдать его;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sz w:val="24"/>
          <w:szCs w:val="24"/>
        </w:rPr>
        <w:t>выполнять физические упражнения для развития физических навыков</w:t>
      </w:r>
      <w:proofErr w:type="gramStart"/>
      <w:r w:rsidRPr="003E63F6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sz w:val="24"/>
          <w:szCs w:val="24"/>
        </w:rPr>
        <w:t>различать “полезные” и “вредные” продукты;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sz w:val="24"/>
          <w:szCs w:val="24"/>
        </w:rPr>
        <w:t>использовать средства профилактики ОРЗ, СРВИ, клещевой энцефалит;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sz w:val="24"/>
          <w:szCs w:val="24"/>
        </w:rPr>
        <w:t xml:space="preserve">определять благоприятные </w:t>
      </w:r>
      <w:proofErr w:type="gramStart"/>
      <w:r w:rsidRPr="003E63F6">
        <w:rPr>
          <w:rFonts w:ascii="Times New Roman" w:hAnsi="Times New Roman" w:cs="Times New Roman"/>
          <w:sz w:val="24"/>
          <w:szCs w:val="24"/>
        </w:rPr>
        <w:t>факторы</w:t>
      </w:r>
      <w:proofErr w:type="gramEnd"/>
      <w:r w:rsidRPr="003E63F6">
        <w:rPr>
          <w:rFonts w:ascii="Times New Roman" w:hAnsi="Times New Roman" w:cs="Times New Roman"/>
          <w:sz w:val="24"/>
          <w:szCs w:val="24"/>
        </w:rPr>
        <w:t xml:space="preserve"> воздействующие на здоровье; 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sz w:val="24"/>
          <w:szCs w:val="24"/>
        </w:rPr>
        <w:t xml:space="preserve">заботиться о своем здоровье; 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sz w:val="24"/>
          <w:szCs w:val="24"/>
        </w:rPr>
        <w:t>находить выход из ситуаций, связанных с употреблением алкоголя, наркотиков, сигарет;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sz w:val="24"/>
          <w:szCs w:val="24"/>
        </w:rPr>
        <w:t>применять коммуникативные и презентационные навыки;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sz w:val="24"/>
          <w:szCs w:val="24"/>
        </w:rPr>
        <w:t>использовать навыки элементарной исследовательской деятельности в своей работе;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sz w:val="24"/>
          <w:szCs w:val="24"/>
        </w:rPr>
        <w:t>оказывать первую медицинскую помощь при кровотечении, удушении, утоплении, обморожении, ожоге, травмах, тепловом и солнечном ударах;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sz w:val="24"/>
          <w:szCs w:val="24"/>
        </w:rPr>
        <w:t>находить выход из стрессовых ситуаций;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sz w:val="24"/>
          <w:szCs w:val="24"/>
        </w:rPr>
        <w:t>принимать разумные решения по поводу личного здоровья, а также сохранения и улучшения безопасной и здоровой среды обитания;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sz w:val="24"/>
          <w:szCs w:val="24"/>
        </w:rPr>
        <w:t>адекватно оценивать своё поведение в жизненных ситуациях;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sz w:val="24"/>
          <w:szCs w:val="24"/>
        </w:rPr>
        <w:t>отвечать за свои поступки;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sz w:val="24"/>
          <w:szCs w:val="24"/>
        </w:rPr>
        <w:t>отстаивать свою нравственную позицию в ситуации выбора.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i/>
          <w:sz w:val="24"/>
          <w:szCs w:val="24"/>
        </w:rPr>
      </w:pPr>
    </w:p>
    <w:p w:rsidR="002B02F2" w:rsidRPr="004B69EB" w:rsidRDefault="002B02F2" w:rsidP="002B02F2">
      <w:pPr>
        <w:pStyle w:val="a8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4B69EB">
        <w:rPr>
          <w:rFonts w:ascii="Times New Roman" w:hAnsi="Times New Roman" w:cs="Times New Roman"/>
          <w:b/>
          <w:i/>
          <w:sz w:val="24"/>
          <w:szCs w:val="24"/>
        </w:rPr>
        <w:t xml:space="preserve">Раздел 1  </w:t>
      </w:r>
      <w:r w:rsidRPr="004B69EB">
        <w:rPr>
          <w:rFonts w:ascii="Times New Roman" w:hAnsi="Times New Roman" w:cs="Times New Roman"/>
          <w:b/>
          <w:bCs/>
          <w:i/>
          <w:sz w:val="24"/>
          <w:szCs w:val="24"/>
        </w:rPr>
        <w:t>Введение  «Вот мы и в школе».(16 ч.)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sz w:val="24"/>
          <w:szCs w:val="24"/>
        </w:rPr>
        <w:t xml:space="preserve"> Определение   понятия   «здоровье». Что такое здоровый образ жизни? Факторы, 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  <w:proofErr w:type="gramStart"/>
      <w:r w:rsidRPr="003E63F6">
        <w:rPr>
          <w:rFonts w:ascii="Times New Roman" w:hAnsi="Times New Roman" w:cs="Times New Roman"/>
          <w:sz w:val="24"/>
          <w:szCs w:val="24"/>
        </w:rPr>
        <w:t>укрепляющие</w:t>
      </w:r>
      <w:proofErr w:type="gramEnd"/>
      <w:r w:rsidRPr="003E63F6">
        <w:rPr>
          <w:rFonts w:ascii="Times New Roman" w:hAnsi="Times New Roman" w:cs="Times New Roman"/>
          <w:sz w:val="24"/>
          <w:szCs w:val="24"/>
        </w:rPr>
        <w:t xml:space="preserve"> здоровье. Личная гигиена, значение утренней гимнастики для организма.</w:t>
      </w:r>
    </w:p>
    <w:p w:rsidR="002B02F2" w:rsidRPr="004B69EB" w:rsidRDefault="002B02F2" w:rsidP="002B02F2">
      <w:pPr>
        <w:pStyle w:val="a8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B69EB">
        <w:rPr>
          <w:rFonts w:ascii="Times New Roman" w:hAnsi="Times New Roman" w:cs="Times New Roman"/>
          <w:b/>
          <w:sz w:val="24"/>
          <w:szCs w:val="24"/>
          <w:u w:val="single"/>
        </w:rPr>
        <w:t xml:space="preserve">1 класс         </w:t>
      </w:r>
      <w:r w:rsidRPr="004B69EB">
        <w:rPr>
          <w:rFonts w:ascii="Times New Roman" w:hAnsi="Times New Roman" w:cs="Times New Roman"/>
          <w:b/>
          <w:iCs/>
          <w:sz w:val="24"/>
          <w:szCs w:val="24"/>
          <w:u w:val="single"/>
        </w:rPr>
        <w:t xml:space="preserve"> 4 часа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1.    </w:t>
      </w:r>
      <w:r w:rsidRPr="003E63F6">
        <w:rPr>
          <w:rFonts w:ascii="Times New Roman" w:hAnsi="Times New Roman" w:cs="Times New Roman"/>
          <w:sz w:val="24"/>
          <w:szCs w:val="24"/>
        </w:rPr>
        <w:t>Дорога к доброму здоровью</w:t>
      </w:r>
      <w:r w:rsidRPr="003E63F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</w:t>
      </w:r>
      <w:proofErr w:type="gramStart"/>
      <w:r w:rsidRPr="003E63F6">
        <w:rPr>
          <w:rFonts w:ascii="Times New Roman" w:hAnsi="Times New Roman" w:cs="Times New Roman"/>
          <w:i/>
          <w:sz w:val="24"/>
          <w:szCs w:val="24"/>
        </w:rPr>
        <w:t>2</w:t>
      </w:r>
      <w:proofErr w:type="gramEnd"/>
      <w:r w:rsidRPr="003E63F6">
        <w:rPr>
          <w:rFonts w:ascii="Times New Roman" w:hAnsi="Times New Roman" w:cs="Times New Roman"/>
          <w:i/>
          <w:sz w:val="24"/>
          <w:szCs w:val="24"/>
        </w:rPr>
        <w:t xml:space="preserve">     </w:t>
      </w:r>
      <w:r w:rsidRPr="003E63F6">
        <w:rPr>
          <w:rFonts w:ascii="Times New Roman" w:hAnsi="Times New Roman" w:cs="Times New Roman"/>
          <w:sz w:val="24"/>
          <w:szCs w:val="24"/>
        </w:rPr>
        <w:t>Здоровье в порядке- спасибо зарядке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3</w:t>
      </w:r>
      <w:proofErr w:type="gramStart"/>
      <w:r w:rsidRPr="003E63F6">
        <w:rPr>
          <w:rFonts w:ascii="Times New Roman" w:hAnsi="Times New Roman" w:cs="Times New Roman"/>
          <w:i/>
          <w:sz w:val="24"/>
          <w:szCs w:val="24"/>
        </w:rPr>
        <w:t xml:space="preserve">     </w:t>
      </w:r>
      <w:r w:rsidRPr="003E63F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E63F6">
        <w:rPr>
          <w:rFonts w:ascii="Times New Roman" w:hAnsi="Times New Roman" w:cs="Times New Roman"/>
          <w:sz w:val="24"/>
          <w:szCs w:val="24"/>
        </w:rPr>
        <w:t xml:space="preserve"> гостях у </w:t>
      </w:r>
      <w:proofErr w:type="spellStart"/>
      <w:r w:rsidRPr="003E63F6">
        <w:rPr>
          <w:rFonts w:ascii="Times New Roman" w:hAnsi="Times New Roman" w:cs="Times New Roman"/>
          <w:sz w:val="24"/>
          <w:szCs w:val="24"/>
        </w:rPr>
        <w:t>Мойдодыра</w:t>
      </w:r>
      <w:proofErr w:type="spellEnd"/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sz w:val="24"/>
          <w:szCs w:val="24"/>
        </w:rPr>
        <w:t xml:space="preserve">                 Кукольный спектакль </w:t>
      </w:r>
      <w:r w:rsidRPr="003E63F6">
        <w:rPr>
          <w:rFonts w:ascii="Times New Roman" w:hAnsi="Times New Roman" w:cs="Times New Roman"/>
          <w:sz w:val="24"/>
          <w:szCs w:val="24"/>
        </w:rPr>
        <w:tab/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                </w:t>
      </w:r>
      <w:r w:rsidRPr="003E63F6">
        <w:rPr>
          <w:rFonts w:ascii="Times New Roman" w:hAnsi="Times New Roman" w:cs="Times New Roman"/>
          <w:sz w:val="24"/>
          <w:szCs w:val="24"/>
        </w:rPr>
        <w:t>К. Чуковский «</w:t>
      </w:r>
      <w:proofErr w:type="spellStart"/>
      <w:r w:rsidRPr="003E63F6">
        <w:rPr>
          <w:rFonts w:ascii="Times New Roman" w:hAnsi="Times New Roman" w:cs="Times New Roman"/>
          <w:sz w:val="24"/>
          <w:szCs w:val="24"/>
        </w:rPr>
        <w:t>Мойдодыр</w:t>
      </w:r>
      <w:proofErr w:type="spellEnd"/>
      <w:r w:rsidRPr="003E63F6">
        <w:rPr>
          <w:rFonts w:ascii="Times New Roman" w:hAnsi="Times New Roman" w:cs="Times New Roman"/>
          <w:i/>
          <w:sz w:val="24"/>
          <w:szCs w:val="24"/>
        </w:rPr>
        <w:t>»</w:t>
      </w:r>
    </w:p>
    <w:p w:rsidR="002B02F2" w:rsidRPr="004B69EB" w:rsidRDefault="002B02F2" w:rsidP="002B02F2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4B69EB">
        <w:rPr>
          <w:rFonts w:ascii="Times New Roman" w:hAnsi="Times New Roman" w:cs="Times New Roman"/>
          <w:sz w:val="24"/>
          <w:szCs w:val="24"/>
          <w:u w:val="single"/>
        </w:rPr>
        <w:t xml:space="preserve">Тема 4  Праздник чистоты «К нам приехал </w:t>
      </w:r>
      <w:proofErr w:type="spellStart"/>
      <w:r w:rsidRPr="004B69EB">
        <w:rPr>
          <w:rFonts w:ascii="Times New Roman" w:hAnsi="Times New Roman" w:cs="Times New Roman"/>
          <w:sz w:val="24"/>
          <w:szCs w:val="24"/>
          <w:u w:val="single"/>
        </w:rPr>
        <w:t>Мойдодыр</w:t>
      </w:r>
      <w:proofErr w:type="spellEnd"/>
      <w:r w:rsidRPr="004B69EB">
        <w:rPr>
          <w:rFonts w:ascii="Times New Roman" w:hAnsi="Times New Roman" w:cs="Times New Roman"/>
          <w:sz w:val="24"/>
          <w:szCs w:val="24"/>
          <w:u w:val="single"/>
        </w:rPr>
        <w:t>»</w:t>
      </w:r>
      <w:r w:rsidRPr="004B69EB">
        <w:rPr>
          <w:rFonts w:ascii="Times New Roman" w:hAnsi="Times New Roman" w:cs="Times New Roman"/>
          <w:sz w:val="24"/>
          <w:szCs w:val="24"/>
        </w:rPr>
        <w:t xml:space="preserve"> (текущий контроль-праздник</w:t>
      </w:r>
      <w:r w:rsidRPr="004B69EB">
        <w:rPr>
          <w:rFonts w:ascii="Times New Roman" w:hAnsi="Times New Roman" w:cs="Times New Roman"/>
          <w:b/>
          <w:i/>
          <w:sz w:val="24"/>
          <w:szCs w:val="24"/>
        </w:rPr>
        <w:t>)</w:t>
      </w:r>
    </w:p>
    <w:p w:rsidR="002B02F2" w:rsidRPr="001622CF" w:rsidRDefault="002B02F2" w:rsidP="002B02F2">
      <w:pPr>
        <w:pStyle w:val="a8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1622CF">
        <w:rPr>
          <w:rFonts w:ascii="Times New Roman" w:hAnsi="Times New Roman" w:cs="Times New Roman"/>
          <w:b/>
          <w:i/>
          <w:sz w:val="24"/>
          <w:szCs w:val="24"/>
          <w:u w:val="single"/>
        </w:rPr>
        <w:t>2 класс-              4 часа</w:t>
      </w:r>
    </w:p>
    <w:p w:rsidR="002B02F2" w:rsidRPr="001622CF" w:rsidRDefault="002B02F2" w:rsidP="002B02F2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1622CF">
        <w:rPr>
          <w:rFonts w:ascii="Times New Roman" w:hAnsi="Times New Roman" w:cs="Times New Roman"/>
          <w:b/>
          <w:i/>
          <w:sz w:val="24"/>
          <w:szCs w:val="24"/>
        </w:rPr>
        <w:t xml:space="preserve">Тема </w:t>
      </w:r>
      <w:proofErr w:type="gramStart"/>
      <w:r w:rsidRPr="001622CF">
        <w:rPr>
          <w:rFonts w:ascii="Times New Roman" w:hAnsi="Times New Roman" w:cs="Times New Roman"/>
          <w:b/>
          <w:i/>
          <w:sz w:val="24"/>
          <w:szCs w:val="24"/>
        </w:rPr>
        <w:t>1</w:t>
      </w:r>
      <w:proofErr w:type="gramEnd"/>
      <w:r w:rsidRPr="001622CF">
        <w:rPr>
          <w:rFonts w:ascii="Times New Roman" w:hAnsi="Times New Roman" w:cs="Times New Roman"/>
          <w:b/>
          <w:i/>
          <w:sz w:val="24"/>
          <w:szCs w:val="24"/>
        </w:rPr>
        <w:t xml:space="preserve">       </w:t>
      </w:r>
      <w:r w:rsidRPr="001622CF">
        <w:rPr>
          <w:rFonts w:ascii="Times New Roman" w:hAnsi="Times New Roman" w:cs="Times New Roman"/>
          <w:b/>
          <w:sz w:val="24"/>
          <w:szCs w:val="24"/>
        </w:rPr>
        <w:t>Что мы знаем о ЗОЖ</w:t>
      </w:r>
    </w:p>
    <w:p w:rsidR="002B02F2" w:rsidRPr="001622CF" w:rsidRDefault="002B02F2" w:rsidP="002B02F2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1622CF">
        <w:rPr>
          <w:rFonts w:ascii="Times New Roman" w:hAnsi="Times New Roman" w:cs="Times New Roman"/>
          <w:b/>
          <w:i/>
          <w:sz w:val="24"/>
          <w:szCs w:val="24"/>
        </w:rPr>
        <w:t>Тема 2</w:t>
      </w:r>
      <w:proofErr w:type="gramStart"/>
      <w:r w:rsidRPr="001622CF">
        <w:rPr>
          <w:rFonts w:ascii="Times New Roman" w:hAnsi="Times New Roman" w:cs="Times New Roman"/>
          <w:b/>
          <w:i/>
          <w:sz w:val="24"/>
          <w:szCs w:val="24"/>
        </w:rPr>
        <w:t xml:space="preserve">     </w:t>
      </w:r>
      <w:r w:rsidRPr="001622CF">
        <w:rPr>
          <w:rFonts w:ascii="Times New Roman" w:hAnsi="Times New Roman" w:cs="Times New Roman"/>
          <w:b/>
          <w:sz w:val="24"/>
          <w:szCs w:val="24"/>
        </w:rPr>
        <w:t>П</w:t>
      </w:r>
      <w:proofErr w:type="gramEnd"/>
      <w:r w:rsidRPr="001622CF">
        <w:rPr>
          <w:rFonts w:ascii="Times New Roman" w:hAnsi="Times New Roman" w:cs="Times New Roman"/>
          <w:b/>
          <w:sz w:val="24"/>
          <w:szCs w:val="24"/>
        </w:rPr>
        <w:t xml:space="preserve">о стране </w:t>
      </w:r>
      <w:proofErr w:type="spellStart"/>
      <w:r w:rsidRPr="001622CF">
        <w:rPr>
          <w:rFonts w:ascii="Times New Roman" w:hAnsi="Times New Roman" w:cs="Times New Roman"/>
          <w:b/>
          <w:sz w:val="24"/>
          <w:szCs w:val="24"/>
        </w:rPr>
        <w:t>Здоровейке</w:t>
      </w:r>
      <w:proofErr w:type="spellEnd"/>
    </w:p>
    <w:p w:rsidR="002B02F2" w:rsidRPr="001622CF" w:rsidRDefault="002B02F2" w:rsidP="002B02F2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1622CF">
        <w:rPr>
          <w:rFonts w:ascii="Times New Roman" w:hAnsi="Times New Roman" w:cs="Times New Roman"/>
          <w:b/>
          <w:i/>
          <w:sz w:val="24"/>
          <w:szCs w:val="24"/>
        </w:rPr>
        <w:t>Тема 3</w:t>
      </w:r>
      <w:proofErr w:type="gramStart"/>
      <w:r w:rsidRPr="001622CF">
        <w:rPr>
          <w:rFonts w:ascii="Times New Roman" w:hAnsi="Times New Roman" w:cs="Times New Roman"/>
          <w:b/>
          <w:i/>
          <w:sz w:val="24"/>
          <w:szCs w:val="24"/>
        </w:rPr>
        <w:t xml:space="preserve">        </w:t>
      </w:r>
      <w:r w:rsidRPr="001622CF">
        <w:rPr>
          <w:rFonts w:ascii="Times New Roman" w:hAnsi="Times New Roman" w:cs="Times New Roman"/>
          <w:b/>
          <w:sz w:val="24"/>
          <w:szCs w:val="24"/>
        </w:rPr>
        <w:t>В</w:t>
      </w:r>
      <w:proofErr w:type="gramEnd"/>
      <w:r w:rsidRPr="001622CF">
        <w:rPr>
          <w:rFonts w:ascii="Times New Roman" w:hAnsi="Times New Roman" w:cs="Times New Roman"/>
          <w:b/>
          <w:sz w:val="24"/>
          <w:szCs w:val="24"/>
        </w:rPr>
        <w:t xml:space="preserve"> гостях у </w:t>
      </w:r>
      <w:proofErr w:type="spellStart"/>
      <w:r w:rsidRPr="001622CF">
        <w:rPr>
          <w:rFonts w:ascii="Times New Roman" w:hAnsi="Times New Roman" w:cs="Times New Roman"/>
          <w:b/>
          <w:sz w:val="24"/>
          <w:szCs w:val="24"/>
        </w:rPr>
        <w:t>Мойдодыра</w:t>
      </w:r>
      <w:proofErr w:type="spellEnd"/>
    </w:p>
    <w:p w:rsidR="002B02F2" w:rsidRPr="001622CF" w:rsidRDefault="002B02F2" w:rsidP="002B02F2">
      <w:pPr>
        <w:pStyle w:val="a8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622CF">
        <w:rPr>
          <w:rFonts w:ascii="Times New Roman" w:hAnsi="Times New Roman" w:cs="Times New Roman"/>
          <w:b/>
          <w:sz w:val="24"/>
          <w:szCs w:val="24"/>
          <w:u w:val="single"/>
        </w:rPr>
        <w:t xml:space="preserve"> Тема 4     Я хозяин своего здоровь</w:t>
      </w:r>
      <w:proofErr w:type="gramStart"/>
      <w:r w:rsidRPr="001622CF">
        <w:rPr>
          <w:rFonts w:ascii="Times New Roman" w:hAnsi="Times New Roman" w:cs="Times New Roman"/>
          <w:b/>
          <w:sz w:val="24"/>
          <w:szCs w:val="24"/>
          <w:u w:val="single"/>
        </w:rPr>
        <w:t>я(</w:t>
      </w:r>
      <w:proofErr w:type="gramEnd"/>
      <w:r w:rsidRPr="001622CF">
        <w:rPr>
          <w:rFonts w:ascii="Times New Roman" w:hAnsi="Times New Roman" w:cs="Times New Roman"/>
          <w:b/>
          <w:sz w:val="24"/>
          <w:szCs w:val="24"/>
          <w:u w:val="single"/>
        </w:rPr>
        <w:t>текущий контроль- КВН)</w:t>
      </w:r>
    </w:p>
    <w:p w:rsidR="002B02F2" w:rsidRPr="004B69EB" w:rsidRDefault="002B02F2" w:rsidP="002B02F2">
      <w:pPr>
        <w:pStyle w:val="a8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4B69EB">
        <w:rPr>
          <w:rFonts w:ascii="Times New Roman" w:hAnsi="Times New Roman" w:cs="Times New Roman"/>
          <w:b/>
          <w:i/>
          <w:sz w:val="24"/>
          <w:szCs w:val="24"/>
          <w:u w:val="single"/>
        </w:rPr>
        <w:t>3класс –   4 часа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  <w:lang w:eastAsia="en-US"/>
        </w:rPr>
        <w:t xml:space="preserve">Тема 1    </w:t>
      </w:r>
      <w:r w:rsidRPr="003E63F6">
        <w:rPr>
          <w:rFonts w:ascii="Times New Roman" w:hAnsi="Times New Roman" w:cs="Times New Roman"/>
          <w:sz w:val="24"/>
          <w:szCs w:val="24"/>
        </w:rPr>
        <w:t>«Здоровый образ жизни, что это?»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2    </w:t>
      </w:r>
      <w:r w:rsidRPr="003E63F6">
        <w:rPr>
          <w:rFonts w:ascii="Times New Roman" w:hAnsi="Times New Roman" w:cs="Times New Roman"/>
          <w:sz w:val="24"/>
          <w:szCs w:val="24"/>
        </w:rPr>
        <w:t>Личная гигиена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3</w:t>
      </w:r>
      <w:proofErr w:type="gramStart"/>
      <w:r w:rsidRPr="003E63F6">
        <w:rPr>
          <w:rFonts w:ascii="Times New Roman" w:hAnsi="Times New Roman" w:cs="Times New Roman"/>
          <w:i/>
          <w:sz w:val="24"/>
          <w:szCs w:val="24"/>
        </w:rPr>
        <w:t xml:space="preserve">      </w:t>
      </w:r>
      <w:r w:rsidRPr="003E63F6">
        <w:rPr>
          <w:rFonts w:ascii="Times New Roman" w:hAnsi="Times New Roman" w:cs="Times New Roman"/>
          <w:sz w:val="24"/>
          <w:szCs w:val="24"/>
        </w:rPr>
        <w:t>В</w:t>
      </w:r>
      <w:proofErr w:type="gramEnd"/>
      <w:r w:rsidRPr="003E63F6">
        <w:rPr>
          <w:rFonts w:ascii="Times New Roman" w:hAnsi="Times New Roman" w:cs="Times New Roman"/>
          <w:sz w:val="24"/>
          <w:szCs w:val="24"/>
        </w:rPr>
        <w:t xml:space="preserve"> гостях у </w:t>
      </w:r>
      <w:proofErr w:type="spellStart"/>
      <w:r w:rsidRPr="003E63F6">
        <w:rPr>
          <w:rFonts w:ascii="Times New Roman" w:hAnsi="Times New Roman" w:cs="Times New Roman"/>
          <w:sz w:val="24"/>
          <w:szCs w:val="24"/>
        </w:rPr>
        <w:t>Мойдодыра</w:t>
      </w:r>
      <w:proofErr w:type="spellEnd"/>
    </w:p>
    <w:p w:rsidR="002B02F2" w:rsidRPr="004B69EB" w:rsidRDefault="002B02F2" w:rsidP="002B02F2">
      <w:pPr>
        <w:pStyle w:val="a8"/>
        <w:rPr>
          <w:rFonts w:ascii="Times New Roman" w:hAnsi="Times New Roman" w:cs="Times New Roman"/>
          <w:sz w:val="24"/>
          <w:szCs w:val="24"/>
          <w:u w:val="single"/>
        </w:rPr>
      </w:pPr>
      <w:r w:rsidRPr="004B69EB">
        <w:rPr>
          <w:rFonts w:ascii="Times New Roman" w:hAnsi="Times New Roman" w:cs="Times New Roman"/>
          <w:i/>
          <w:sz w:val="24"/>
          <w:szCs w:val="24"/>
          <w:u w:val="single"/>
          <w:lang w:eastAsia="en-US"/>
        </w:rPr>
        <w:t xml:space="preserve">Тема 4     </w:t>
      </w:r>
      <w:r w:rsidRPr="004B69EB">
        <w:rPr>
          <w:rFonts w:ascii="Times New Roman" w:hAnsi="Times New Roman" w:cs="Times New Roman"/>
          <w:i/>
          <w:sz w:val="24"/>
          <w:szCs w:val="24"/>
          <w:u w:val="single"/>
        </w:rPr>
        <w:t>«Остров здоровья»  (текущий контроль знаний  - игра)</w:t>
      </w:r>
      <w:r w:rsidRPr="004B69EB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</w:p>
    <w:p w:rsidR="002B02F2" w:rsidRPr="004B69EB" w:rsidRDefault="002B02F2" w:rsidP="002B02F2">
      <w:pPr>
        <w:pStyle w:val="a8"/>
        <w:rPr>
          <w:rFonts w:ascii="Times New Roman" w:hAnsi="Times New Roman" w:cs="Times New Roman"/>
          <w:b/>
          <w:i/>
          <w:sz w:val="24"/>
          <w:szCs w:val="24"/>
          <w:u w:val="single"/>
          <w:lang w:eastAsia="en-US"/>
        </w:rPr>
      </w:pPr>
      <w:r w:rsidRPr="004B69EB">
        <w:rPr>
          <w:rFonts w:ascii="Times New Roman" w:hAnsi="Times New Roman" w:cs="Times New Roman"/>
          <w:b/>
          <w:i/>
          <w:sz w:val="24"/>
          <w:szCs w:val="24"/>
          <w:u w:val="single"/>
        </w:rPr>
        <w:t>4 класс-            4 часа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bCs/>
          <w:iCs/>
          <w:sz w:val="24"/>
          <w:szCs w:val="24"/>
        </w:rPr>
      </w:pPr>
      <w:r w:rsidRPr="003E63F6">
        <w:rPr>
          <w:rFonts w:ascii="Times New Roman" w:hAnsi="Times New Roman" w:cs="Times New Roman"/>
          <w:sz w:val="24"/>
          <w:szCs w:val="24"/>
        </w:rPr>
        <w:t xml:space="preserve"> Тема 2   «Здоровье и здоровый образ жизни»</w:t>
      </w:r>
      <w:r w:rsidRPr="003E63F6">
        <w:rPr>
          <w:rFonts w:ascii="Times New Roman" w:hAnsi="Times New Roman" w:cs="Times New Roman"/>
          <w:bCs/>
          <w:iCs/>
          <w:sz w:val="24"/>
          <w:szCs w:val="24"/>
        </w:rPr>
        <w:t xml:space="preserve"> (1ч.).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3.</w:t>
      </w:r>
      <w:r w:rsidRPr="003E63F6">
        <w:rPr>
          <w:rFonts w:ascii="Times New Roman" w:hAnsi="Times New Roman" w:cs="Times New Roman"/>
          <w:bCs/>
          <w:i/>
          <w:iCs/>
          <w:sz w:val="24"/>
          <w:szCs w:val="24"/>
        </w:rPr>
        <w:t xml:space="preserve">   </w:t>
      </w:r>
      <w:r w:rsidRPr="003E63F6">
        <w:rPr>
          <w:rFonts w:ascii="Times New Roman" w:hAnsi="Times New Roman" w:cs="Times New Roman"/>
          <w:sz w:val="24"/>
          <w:szCs w:val="24"/>
        </w:rPr>
        <w:t>Правила личной гигиены(1ч)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bCs/>
          <w:i/>
          <w:iCs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3   </w:t>
      </w:r>
      <w:r w:rsidRPr="003E63F6">
        <w:rPr>
          <w:rFonts w:ascii="Times New Roman" w:hAnsi="Times New Roman" w:cs="Times New Roman"/>
          <w:sz w:val="24"/>
          <w:szCs w:val="24"/>
        </w:rPr>
        <w:t>Физическая активность и здоровье(1ч</w:t>
      </w:r>
      <w:r w:rsidRPr="003E63F6">
        <w:rPr>
          <w:rFonts w:ascii="Times New Roman" w:hAnsi="Times New Roman" w:cs="Times New Roman"/>
          <w:i/>
          <w:sz w:val="24"/>
          <w:szCs w:val="24"/>
        </w:rPr>
        <w:t>)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bCs/>
          <w:iCs/>
          <w:sz w:val="24"/>
          <w:szCs w:val="24"/>
          <w:u w:val="single"/>
        </w:rPr>
      </w:pPr>
      <w:r w:rsidRPr="003E63F6">
        <w:rPr>
          <w:rFonts w:ascii="Times New Roman" w:hAnsi="Times New Roman" w:cs="Times New Roman"/>
          <w:i/>
          <w:sz w:val="24"/>
          <w:szCs w:val="24"/>
          <w:u w:val="single"/>
        </w:rPr>
        <w:t>Тема 4</w:t>
      </w:r>
      <w:r w:rsidRPr="003E63F6">
        <w:rPr>
          <w:rFonts w:ascii="Times New Roman" w:hAnsi="Times New Roman" w:cs="Times New Roman"/>
          <w:sz w:val="24"/>
          <w:szCs w:val="24"/>
          <w:u w:val="single"/>
          <w:lang w:eastAsia="en-US"/>
        </w:rPr>
        <w:t xml:space="preserve">    </w:t>
      </w:r>
      <w:r w:rsidRPr="003E63F6">
        <w:rPr>
          <w:rFonts w:ascii="Times New Roman" w:hAnsi="Times New Roman" w:cs="Times New Roman"/>
          <w:i/>
          <w:sz w:val="24"/>
          <w:szCs w:val="24"/>
          <w:u w:val="single"/>
          <w:lang w:eastAsia="en-US"/>
        </w:rPr>
        <w:t>Как познать себя</w:t>
      </w:r>
      <w:r w:rsidRPr="003E63F6">
        <w:rPr>
          <w:rFonts w:ascii="Times New Roman" w:hAnsi="Times New Roman" w:cs="Times New Roman"/>
          <w:sz w:val="24"/>
          <w:szCs w:val="24"/>
          <w:u w:val="single"/>
        </w:rPr>
        <w:t xml:space="preserve"> (</w:t>
      </w: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Текущий контроль знаний </w:t>
      </w:r>
      <w:proofErr w:type="gramStart"/>
      <w:r w:rsidRPr="003E63F6">
        <w:rPr>
          <w:rFonts w:ascii="Times New Roman" w:hAnsi="Times New Roman" w:cs="Times New Roman"/>
          <w:i/>
          <w:sz w:val="24"/>
          <w:szCs w:val="24"/>
        </w:rPr>
        <w:t>–З</w:t>
      </w:r>
      <w:proofErr w:type="gramEnd"/>
      <w:r w:rsidRPr="003E63F6">
        <w:rPr>
          <w:rFonts w:ascii="Times New Roman" w:hAnsi="Times New Roman" w:cs="Times New Roman"/>
          <w:i/>
          <w:sz w:val="24"/>
          <w:szCs w:val="24"/>
        </w:rPr>
        <w:t>а круглым столом</w:t>
      </w:r>
      <w:r w:rsidRPr="003E63F6">
        <w:rPr>
          <w:rFonts w:ascii="Times New Roman" w:hAnsi="Times New Roman" w:cs="Times New Roman"/>
          <w:sz w:val="24"/>
          <w:szCs w:val="24"/>
          <w:u w:val="single"/>
        </w:rPr>
        <w:t>)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ab/>
      </w:r>
    </w:p>
    <w:p w:rsidR="002B02F2" w:rsidRPr="004B69EB" w:rsidRDefault="002B02F2" w:rsidP="002B02F2">
      <w:pPr>
        <w:pStyle w:val="a8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4B69EB">
        <w:rPr>
          <w:rFonts w:ascii="Times New Roman" w:hAnsi="Times New Roman" w:cs="Times New Roman"/>
          <w:b/>
          <w:i/>
          <w:sz w:val="24"/>
          <w:szCs w:val="24"/>
        </w:rPr>
        <w:t>Раздел 2.   Питание и здоровье (20</w:t>
      </w:r>
      <w:r w:rsidRPr="004B69EB">
        <w:rPr>
          <w:rFonts w:ascii="Times New Roman" w:hAnsi="Times New Roman" w:cs="Times New Roman"/>
          <w:b/>
          <w:i/>
          <w:iCs/>
          <w:sz w:val="24"/>
          <w:szCs w:val="24"/>
        </w:rPr>
        <w:t>ч.)</w:t>
      </w:r>
    </w:p>
    <w:p w:rsidR="002B02F2" w:rsidRPr="003E63F6" w:rsidRDefault="002B02F2" w:rsidP="002B02F2">
      <w:pPr>
        <w:pStyle w:val="a8"/>
        <w:jc w:val="center"/>
        <w:rPr>
          <w:rFonts w:ascii="Times New Roman" w:hAnsi="Times New Roman" w:cs="Times New Roman"/>
          <w:i/>
          <w:iCs/>
          <w:sz w:val="24"/>
          <w:szCs w:val="24"/>
        </w:rPr>
      </w:pPr>
      <w:r w:rsidRPr="003E63F6">
        <w:rPr>
          <w:rFonts w:ascii="Times New Roman" w:hAnsi="Times New Roman" w:cs="Times New Roman"/>
          <w:sz w:val="24"/>
          <w:szCs w:val="24"/>
        </w:rPr>
        <w:t>Основы правильного питания, гигиенические навыки культуры поведения во время приема пищи, кулинарные традиции современности и прошлого. Знания об основных витаминах в продуктах питании; о необходимости разнообразно питаться; о полезных и не очень полезных для здоровья продуктах, о пользе прогулок после еды, о режиме питания, о режиме употребления жидкости, о целебных источниках и минеральной воде.</w:t>
      </w:r>
    </w:p>
    <w:p w:rsidR="002B02F2" w:rsidRPr="004B69EB" w:rsidRDefault="002B02F2" w:rsidP="002B02F2">
      <w:pPr>
        <w:pStyle w:val="a8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4B69EB"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  <w:t>1 класс – 5 часов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1    </w:t>
      </w:r>
      <w:r w:rsidRPr="003E63F6">
        <w:rPr>
          <w:rFonts w:ascii="Times New Roman" w:hAnsi="Times New Roman" w:cs="Times New Roman"/>
          <w:sz w:val="24"/>
          <w:szCs w:val="24"/>
        </w:rPr>
        <w:t xml:space="preserve">Витаминная тарелка на каждый день. Конкурс рисунков «Витамины наши </w:t>
      </w:r>
      <w:proofErr w:type="spellStart"/>
      <w:r w:rsidRPr="003E63F6">
        <w:rPr>
          <w:rFonts w:ascii="Times New Roman" w:hAnsi="Times New Roman" w:cs="Times New Roman"/>
          <w:sz w:val="24"/>
          <w:szCs w:val="24"/>
        </w:rPr>
        <w:t>друзь</w:t>
      </w:r>
      <w:proofErr w:type="spellEnd"/>
    </w:p>
    <w:p w:rsidR="002B02F2" w:rsidRPr="003E63F6" w:rsidRDefault="002B02F2" w:rsidP="002B02F2">
      <w:pPr>
        <w:pStyle w:val="a8"/>
        <w:rPr>
          <w:rFonts w:ascii="Times New Roman" w:hAnsi="Times New Roman" w:cs="Times New Roman"/>
          <w:iCs/>
          <w:sz w:val="24"/>
          <w:szCs w:val="24"/>
        </w:rPr>
      </w:pPr>
      <w:r w:rsidRPr="003E63F6">
        <w:rPr>
          <w:rFonts w:ascii="Times New Roman" w:hAnsi="Times New Roman" w:cs="Times New Roman"/>
          <w:sz w:val="24"/>
          <w:szCs w:val="24"/>
        </w:rPr>
        <w:t xml:space="preserve">                 и помощники»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2.   </w:t>
      </w:r>
      <w:r w:rsidRPr="003E63F6">
        <w:rPr>
          <w:rFonts w:ascii="Times New Roman" w:hAnsi="Times New Roman" w:cs="Times New Roman"/>
          <w:sz w:val="24"/>
          <w:szCs w:val="24"/>
        </w:rPr>
        <w:t>Культура питания. Приглашаем к чаю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3.</w:t>
      </w:r>
      <w:r w:rsidRPr="003E63F6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3E63F6">
        <w:rPr>
          <w:rFonts w:ascii="Times New Roman" w:hAnsi="Times New Roman" w:cs="Times New Roman"/>
          <w:iCs/>
          <w:sz w:val="24"/>
          <w:szCs w:val="24"/>
        </w:rPr>
        <w:t>Ю.Тувим</w:t>
      </w:r>
      <w:proofErr w:type="spellEnd"/>
      <w:r w:rsidRPr="003E63F6">
        <w:rPr>
          <w:rFonts w:ascii="Times New Roman" w:hAnsi="Times New Roman" w:cs="Times New Roman"/>
          <w:iCs/>
          <w:sz w:val="24"/>
          <w:szCs w:val="24"/>
        </w:rPr>
        <w:t xml:space="preserve"> «Овощи» (кукольный театр умеем ли мы правильно питаться)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4.   </w:t>
      </w:r>
      <w:r w:rsidRPr="003E63F6">
        <w:rPr>
          <w:rFonts w:ascii="Times New Roman" w:hAnsi="Times New Roman" w:cs="Times New Roman"/>
          <w:iCs/>
          <w:sz w:val="24"/>
          <w:szCs w:val="24"/>
        </w:rPr>
        <w:t>Как и чем мы питаемся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</w:t>
      </w:r>
      <w:r w:rsidRPr="003E63F6">
        <w:rPr>
          <w:rFonts w:ascii="Times New Roman" w:hAnsi="Times New Roman" w:cs="Times New Roman"/>
          <w:i/>
          <w:sz w:val="24"/>
          <w:szCs w:val="24"/>
          <w:u w:val="single"/>
        </w:rPr>
        <w:t>5    Красный, жёлтый, зелёный</w:t>
      </w:r>
      <w:r w:rsidRPr="003E63F6">
        <w:rPr>
          <w:rFonts w:ascii="Times New Roman" w:hAnsi="Times New Roman" w:cs="Times New Roman"/>
          <w:i/>
          <w:sz w:val="24"/>
          <w:szCs w:val="24"/>
        </w:rPr>
        <w:t xml:space="preserve"> (Текущий контроль знани</w:t>
      </w:r>
      <w:proofErr w:type="gramStart"/>
      <w:r w:rsidRPr="003E63F6">
        <w:rPr>
          <w:rFonts w:ascii="Times New Roman" w:hAnsi="Times New Roman" w:cs="Times New Roman"/>
          <w:i/>
          <w:sz w:val="24"/>
          <w:szCs w:val="24"/>
        </w:rPr>
        <w:t>й-</w:t>
      </w:r>
      <w:proofErr w:type="gramEnd"/>
      <w:r w:rsidRPr="003E63F6">
        <w:rPr>
          <w:rFonts w:ascii="Times New Roman" w:hAnsi="Times New Roman" w:cs="Times New Roman"/>
          <w:i/>
          <w:sz w:val="24"/>
          <w:szCs w:val="24"/>
        </w:rPr>
        <w:t xml:space="preserve"> викторина)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i/>
          <w:sz w:val="24"/>
          <w:szCs w:val="24"/>
        </w:rPr>
      </w:pPr>
    </w:p>
    <w:p w:rsidR="002B02F2" w:rsidRPr="004B69EB" w:rsidRDefault="002B02F2" w:rsidP="002B02F2">
      <w:pPr>
        <w:pStyle w:val="a8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4B69EB">
        <w:rPr>
          <w:rFonts w:ascii="Times New Roman" w:hAnsi="Times New Roman" w:cs="Times New Roman"/>
          <w:b/>
          <w:i/>
          <w:sz w:val="24"/>
          <w:szCs w:val="24"/>
          <w:u w:val="single"/>
        </w:rPr>
        <w:t>2 класс-   5 часов</w:t>
      </w:r>
    </w:p>
    <w:p w:rsidR="002B02F2" w:rsidRPr="001622CF" w:rsidRDefault="002B02F2" w:rsidP="002B02F2">
      <w:pPr>
        <w:pStyle w:val="a8"/>
        <w:rPr>
          <w:rFonts w:ascii="Times New Roman" w:hAnsi="Times New Roman" w:cs="Times New Roman"/>
          <w:b/>
          <w:iCs/>
          <w:sz w:val="24"/>
          <w:szCs w:val="24"/>
        </w:rPr>
      </w:pPr>
      <w:r w:rsidRPr="001622CF">
        <w:rPr>
          <w:rFonts w:ascii="Times New Roman" w:hAnsi="Times New Roman" w:cs="Times New Roman"/>
          <w:b/>
          <w:i/>
          <w:sz w:val="24"/>
          <w:szCs w:val="24"/>
        </w:rPr>
        <w:t>Тема 1</w:t>
      </w:r>
      <w:r w:rsidRPr="001622CF">
        <w:rPr>
          <w:rFonts w:ascii="Times New Roman" w:hAnsi="Times New Roman" w:cs="Times New Roman"/>
          <w:b/>
          <w:sz w:val="24"/>
          <w:szCs w:val="24"/>
        </w:rPr>
        <w:t xml:space="preserve"> Правильное питание – залог здоровья Меню из трех блюд на всю жизнь.</w:t>
      </w:r>
    </w:p>
    <w:p w:rsidR="002B02F2" w:rsidRPr="001622CF" w:rsidRDefault="002B02F2" w:rsidP="002B02F2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1622CF">
        <w:rPr>
          <w:rFonts w:ascii="Times New Roman" w:hAnsi="Times New Roman" w:cs="Times New Roman"/>
          <w:b/>
          <w:i/>
          <w:sz w:val="24"/>
          <w:szCs w:val="24"/>
        </w:rPr>
        <w:t>Тема 2.</w:t>
      </w:r>
      <w:r w:rsidRPr="001622CF">
        <w:rPr>
          <w:rFonts w:ascii="Times New Roman" w:hAnsi="Times New Roman" w:cs="Times New Roman"/>
          <w:b/>
          <w:sz w:val="24"/>
          <w:szCs w:val="24"/>
        </w:rPr>
        <w:t xml:space="preserve"> Культура питания. Этикет.</w:t>
      </w:r>
    </w:p>
    <w:p w:rsidR="002B02F2" w:rsidRPr="001622CF" w:rsidRDefault="002B02F2" w:rsidP="002B02F2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1622CF">
        <w:rPr>
          <w:rFonts w:ascii="Times New Roman" w:hAnsi="Times New Roman" w:cs="Times New Roman"/>
          <w:b/>
          <w:i/>
          <w:sz w:val="24"/>
          <w:szCs w:val="24"/>
        </w:rPr>
        <w:t>Тема 3.</w:t>
      </w:r>
      <w:r w:rsidRPr="001622C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1622CF">
        <w:rPr>
          <w:rFonts w:ascii="Times New Roman" w:hAnsi="Times New Roman" w:cs="Times New Roman"/>
          <w:b/>
          <w:iCs/>
          <w:sz w:val="24"/>
          <w:szCs w:val="24"/>
        </w:rPr>
        <w:t>Спектакль «Я выбираю кашу»</w:t>
      </w:r>
    </w:p>
    <w:p w:rsidR="002B02F2" w:rsidRPr="001622CF" w:rsidRDefault="002B02F2" w:rsidP="002B02F2">
      <w:pPr>
        <w:pStyle w:val="a8"/>
        <w:rPr>
          <w:rFonts w:ascii="Times New Roman" w:hAnsi="Times New Roman" w:cs="Times New Roman"/>
          <w:b/>
          <w:iCs/>
          <w:sz w:val="24"/>
          <w:szCs w:val="24"/>
        </w:rPr>
      </w:pPr>
      <w:r w:rsidRPr="001622CF">
        <w:rPr>
          <w:rFonts w:ascii="Times New Roman" w:hAnsi="Times New Roman" w:cs="Times New Roman"/>
          <w:b/>
          <w:i/>
          <w:sz w:val="24"/>
          <w:szCs w:val="24"/>
        </w:rPr>
        <w:t>Тема 4.</w:t>
      </w:r>
      <w:r w:rsidRPr="001622CF">
        <w:rPr>
          <w:rFonts w:ascii="Times New Roman" w:hAnsi="Times New Roman" w:cs="Times New Roman"/>
          <w:b/>
          <w:iCs/>
          <w:sz w:val="24"/>
          <w:szCs w:val="24"/>
        </w:rPr>
        <w:t xml:space="preserve"> «Что даёт нам море»</w:t>
      </w:r>
    </w:p>
    <w:p w:rsidR="002B02F2" w:rsidRPr="001622CF" w:rsidRDefault="002B02F2" w:rsidP="002B02F2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1622CF">
        <w:rPr>
          <w:rFonts w:ascii="Times New Roman" w:hAnsi="Times New Roman" w:cs="Times New Roman"/>
          <w:b/>
          <w:i/>
          <w:sz w:val="24"/>
          <w:szCs w:val="24"/>
        </w:rPr>
        <w:t xml:space="preserve">Тема 5  </w:t>
      </w:r>
      <w:r w:rsidRPr="001622CF">
        <w:rPr>
          <w:rFonts w:ascii="Times New Roman" w:hAnsi="Times New Roman" w:cs="Times New Roman"/>
          <w:b/>
          <w:iCs/>
          <w:sz w:val="24"/>
          <w:szCs w:val="24"/>
          <w:u w:val="single"/>
        </w:rPr>
        <w:t>Светофор здорового питания (Текущий контроль знани</w:t>
      </w:r>
      <w:proofErr w:type="gramStart"/>
      <w:r w:rsidRPr="001622CF">
        <w:rPr>
          <w:rFonts w:ascii="Times New Roman" w:hAnsi="Times New Roman" w:cs="Times New Roman"/>
          <w:b/>
          <w:iCs/>
          <w:sz w:val="24"/>
          <w:szCs w:val="24"/>
          <w:u w:val="single"/>
        </w:rPr>
        <w:t>й-</w:t>
      </w:r>
      <w:proofErr w:type="gramEnd"/>
      <w:r w:rsidRPr="001622CF">
        <w:rPr>
          <w:rFonts w:ascii="Times New Roman" w:hAnsi="Times New Roman" w:cs="Times New Roman"/>
          <w:b/>
          <w:iCs/>
          <w:sz w:val="24"/>
          <w:szCs w:val="24"/>
          <w:u w:val="single"/>
        </w:rPr>
        <w:t xml:space="preserve"> викторина</w:t>
      </w:r>
      <w:r w:rsidRPr="001622CF">
        <w:rPr>
          <w:rFonts w:ascii="Times New Roman" w:hAnsi="Times New Roman" w:cs="Times New Roman"/>
          <w:b/>
          <w:iCs/>
          <w:sz w:val="24"/>
          <w:szCs w:val="24"/>
        </w:rPr>
        <w:t>)</w:t>
      </w:r>
    </w:p>
    <w:p w:rsidR="002B02F2" w:rsidRPr="004B69EB" w:rsidRDefault="002B02F2" w:rsidP="002B02F2">
      <w:pPr>
        <w:pStyle w:val="a8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4B69EB">
        <w:rPr>
          <w:rFonts w:ascii="Times New Roman" w:hAnsi="Times New Roman" w:cs="Times New Roman"/>
          <w:b/>
          <w:i/>
          <w:sz w:val="24"/>
          <w:szCs w:val="24"/>
          <w:u w:val="single"/>
        </w:rPr>
        <w:t>3 класс-  5 часов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1</w:t>
      </w:r>
      <w:r w:rsidRPr="003E63F6">
        <w:rPr>
          <w:rFonts w:ascii="Times New Roman" w:hAnsi="Times New Roman" w:cs="Times New Roman"/>
          <w:sz w:val="24"/>
          <w:szCs w:val="24"/>
        </w:rPr>
        <w:t xml:space="preserve"> Игра «Смак»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2.</w:t>
      </w:r>
      <w:r w:rsidRPr="003E63F6">
        <w:rPr>
          <w:rFonts w:ascii="Times New Roman" w:hAnsi="Times New Roman" w:cs="Times New Roman"/>
          <w:sz w:val="24"/>
          <w:szCs w:val="24"/>
        </w:rPr>
        <w:t xml:space="preserve"> Правильное питание </w:t>
      </w:r>
      <w:proofErr w:type="gramStart"/>
      <w:r w:rsidRPr="003E63F6">
        <w:rPr>
          <w:rFonts w:ascii="Times New Roman" w:hAnsi="Times New Roman" w:cs="Times New Roman"/>
          <w:sz w:val="24"/>
          <w:szCs w:val="24"/>
        </w:rPr>
        <w:t>–з</w:t>
      </w:r>
      <w:proofErr w:type="gramEnd"/>
      <w:r w:rsidRPr="003E63F6">
        <w:rPr>
          <w:rFonts w:ascii="Times New Roman" w:hAnsi="Times New Roman" w:cs="Times New Roman"/>
          <w:sz w:val="24"/>
          <w:szCs w:val="24"/>
        </w:rPr>
        <w:t>алог физического и психологического здоровья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3.</w:t>
      </w:r>
      <w:r w:rsidRPr="003E63F6">
        <w:rPr>
          <w:rFonts w:ascii="Times New Roman" w:hAnsi="Times New Roman" w:cs="Times New Roman"/>
          <w:sz w:val="24"/>
          <w:szCs w:val="24"/>
        </w:rPr>
        <w:t xml:space="preserve"> </w:t>
      </w:r>
      <w:r w:rsidRPr="003E63F6">
        <w:rPr>
          <w:rFonts w:ascii="Times New Roman" w:hAnsi="Times New Roman" w:cs="Times New Roman"/>
          <w:iCs/>
          <w:sz w:val="24"/>
          <w:szCs w:val="24"/>
        </w:rPr>
        <w:t>Вредные микробы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iCs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4. </w:t>
      </w:r>
      <w:r w:rsidRPr="003E63F6">
        <w:rPr>
          <w:rFonts w:ascii="Times New Roman" w:hAnsi="Times New Roman" w:cs="Times New Roman"/>
          <w:sz w:val="24"/>
          <w:szCs w:val="24"/>
        </w:rPr>
        <w:t>Что такое здоровая пища и как её приготовить</w:t>
      </w:r>
      <w:r w:rsidRPr="003E63F6">
        <w:rPr>
          <w:rFonts w:ascii="Times New Roman" w:hAnsi="Times New Roman" w:cs="Times New Roman"/>
          <w:iCs/>
          <w:sz w:val="24"/>
          <w:szCs w:val="24"/>
          <w:highlight w:val="yellow"/>
        </w:rPr>
        <w:t xml:space="preserve"> 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</w:t>
      </w:r>
      <w:r w:rsidRPr="003E63F6">
        <w:rPr>
          <w:rFonts w:ascii="Times New Roman" w:hAnsi="Times New Roman" w:cs="Times New Roman"/>
          <w:i/>
          <w:sz w:val="24"/>
          <w:szCs w:val="24"/>
          <w:u w:val="single"/>
        </w:rPr>
        <w:t xml:space="preserve">5 </w:t>
      </w:r>
      <w:r w:rsidRPr="003E63F6">
        <w:rPr>
          <w:rFonts w:ascii="Times New Roman" w:hAnsi="Times New Roman" w:cs="Times New Roman"/>
          <w:iCs/>
          <w:sz w:val="24"/>
          <w:szCs w:val="24"/>
          <w:u w:val="single"/>
        </w:rPr>
        <w:t>«Чудесный сундучок</w:t>
      </w:r>
      <w:proofErr w:type="gramStart"/>
      <w:r w:rsidRPr="003E63F6">
        <w:rPr>
          <w:rFonts w:ascii="Times New Roman" w:hAnsi="Times New Roman" w:cs="Times New Roman"/>
          <w:iCs/>
          <w:sz w:val="24"/>
          <w:szCs w:val="24"/>
          <w:u w:val="single"/>
        </w:rPr>
        <w:t>»</w:t>
      </w:r>
      <w:r w:rsidRPr="003E63F6">
        <w:rPr>
          <w:rFonts w:ascii="Times New Roman" w:hAnsi="Times New Roman" w:cs="Times New Roman"/>
          <w:i/>
          <w:sz w:val="24"/>
          <w:szCs w:val="24"/>
          <w:u w:val="single"/>
        </w:rPr>
        <w:t>Т</w:t>
      </w:r>
      <w:proofErr w:type="gramEnd"/>
      <w:r w:rsidRPr="003E63F6">
        <w:rPr>
          <w:rFonts w:ascii="Times New Roman" w:hAnsi="Times New Roman" w:cs="Times New Roman"/>
          <w:i/>
          <w:sz w:val="24"/>
          <w:szCs w:val="24"/>
          <w:u w:val="single"/>
        </w:rPr>
        <w:t>екущий контроль знаний – КВН</w:t>
      </w:r>
    </w:p>
    <w:p w:rsidR="002B02F2" w:rsidRPr="004B69EB" w:rsidRDefault="002B02F2" w:rsidP="002B02F2">
      <w:pPr>
        <w:pStyle w:val="a8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4B69EB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4  класс-     5 часов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1   </w:t>
      </w:r>
      <w:r w:rsidRPr="003E63F6">
        <w:rPr>
          <w:rFonts w:ascii="Times New Roman" w:hAnsi="Times New Roman" w:cs="Times New Roman"/>
          <w:sz w:val="24"/>
          <w:szCs w:val="24"/>
        </w:rPr>
        <w:t>Питание необходимое условие для жизни человека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2. </w:t>
      </w:r>
      <w:r w:rsidRPr="003E63F6">
        <w:rPr>
          <w:rFonts w:ascii="Times New Roman" w:hAnsi="Times New Roman" w:cs="Times New Roman"/>
          <w:sz w:val="24"/>
          <w:szCs w:val="24"/>
        </w:rPr>
        <w:t>Здоровая пища для всей семьи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3.</w:t>
      </w:r>
      <w:r w:rsidRPr="003E63F6">
        <w:rPr>
          <w:rFonts w:ascii="Times New Roman" w:hAnsi="Times New Roman" w:cs="Times New Roman"/>
          <w:sz w:val="24"/>
          <w:szCs w:val="24"/>
        </w:rPr>
        <w:t xml:space="preserve"> </w:t>
      </w:r>
      <w:r w:rsidRPr="003E63F6">
        <w:rPr>
          <w:rFonts w:ascii="Times New Roman" w:hAnsi="Times New Roman" w:cs="Times New Roman"/>
          <w:iCs/>
          <w:sz w:val="24"/>
          <w:szCs w:val="24"/>
        </w:rPr>
        <w:t>Как питались в стародавние времена  и питание нашего времени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4.  </w:t>
      </w:r>
      <w:r w:rsidRPr="003E63F6">
        <w:rPr>
          <w:rFonts w:ascii="Times New Roman" w:hAnsi="Times New Roman" w:cs="Times New Roman"/>
          <w:sz w:val="24"/>
          <w:szCs w:val="24"/>
        </w:rPr>
        <w:t>Секреты здорового питания. Рацион питания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5 </w:t>
      </w:r>
      <w:r w:rsidRPr="003E63F6">
        <w:rPr>
          <w:rFonts w:ascii="Times New Roman" w:hAnsi="Times New Roman" w:cs="Times New Roman"/>
          <w:sz w:val="24"/>
          <w:szCs w:val="24"/>
          <w:u w:val="single"/>
        </w:rPr>
        <w:t>«Богатырская силушка</w:t>
      </w:r>
      <w:proofErr w:type="gramStart"/>
      <w:r w:rsidRPr="003E63F6">
        <w:rPr>
          <w:rFonts w:ascii="Times New Roman" w:hAnsi="Times New Roman" w:cs="Times New Roman"/>
          <w:sz w:val="24"/>
          <w:szCs w:val="24"/>
          <w:u w:val="single"/>
        </w:rPr>
        <w:t>»</w:t>
      </w:r>
      <w:r w:rsidRPr="003E63F6">
        <w:rPr>
          <w:rFonts w:ascii="Times New Roman" w:hAnsi="Times New Roman" w:cs="Times New Roman"/>
          <w:i/>
          <w:sz w:val="24"/>
          <w:szCs w:val="24"/>
          <w:u w:val="single"/>
        </w:rPr>
        <w:t>Т</w:t>
      </w:r>
      <w:proofErr w:type="gramEnd"/>
      <w:r w:rsidRPr="003E63F6">
        <w:rPr>
          <w:rFonts w:ascii="Times New Roman" w:hAnsi="Times New Roman" w:cs="Times New Roman"/>
          <w:i/>
          <w:sz w:val="24"/>
          <w:szCs w:val="24"/>
          <w:u w:val="single"/>
        </w:rPr>
        <w:t>екущий контроль знаний –КВН</w:t>
      </w:r>
    </w:p>
    <w:p w:rsidR="002B02F2" w:rsidRPr="004B69EB" w:rsidRDefault="002B02F2" w:rsidP="002B02F2">
      <w:pPr>
        <w:pStyle w:val="a8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B69EB">
        <w:rPr>
          <w:rFonts w:ascii="Times New Roman" w:hAnsi="Times New Roman" w:cs="Times New Roman"/>
          <w:b/>
          <w:i/>
          <w:sz w:val="24"/>
          <w:szCs w:val="24"/>
        </w:rPr>
        <w:t>Раздел 3. Моё здоровье в моих руках</w:t>
      </w:r>
      <w:proofErr w:type="gramStart"/>
      <w:r w:rsidRPr="004B69EB">
        <w:rPr>
          <w:rFonts w:ascii="Times New Roman" w:hAnsi="Times New Roman" w:cs="Times New Roman"/>
          <w:b/>
          <w:i/>
          <w:sz w:val="24"/>
          <w:szCs w:val="24"/>
        </w:rPr>
        <w:t xml:space="preserve">( </w:t>
      </w:r>
      <w:proofErr w:type="gramEnd"/>
      <w:r w:rsidRPr="004B69EB">
        <w:rPr>
          <w:rFonts w:ascii="Times New Roman" w:hAnsi="Times New Roman" w:cs="Times New Roman"/>
          <w:b/>
          <w:i/>
          <w:sz w:val="24"/>
          <w:szCs w:val="24"/>
        </w:rPr>
        <w:t>28ч.)</w:t>
      </w:r>
    </w:p>
    <w:p w:rsidR="002B02F2" w:rsidRPr="004B69EB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sz w:val="24"/>
          <w:szCs w:val="24"/>
        </w:rPr>
        <w:t>Влияние окружающей среды на здоровье человека, чередование труда и отдыха, профилактика нарушений зрения и опорно-двигательного аппарата, направлено на формирование потребности в здоровом образе жизни, формирование нравственных представлений и убеждений.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4B69EB">
        <w:rPr>
          <w:rFonts w:ascii="Times New Roman" w:hAnsi="Times New Roman" w:cs="Times New Roman"/>
          <w:b/>
          <w:i/>
          <w:sz w:val="24"/>
          <w:szCs w:val="24"/>
          <w:u w:val="single"/>
        </w:rPr>
        <w:t>1 класс (7 часов</w:t>
      </w:r>
      <w:r w:rsidRPr="003E63F6">
        <w:rPr>
          <w:rFonts w:ascii="Times New Roman" w:hAnsi="Times New Roman" w:cs="Times New Roman"/>
          <w:i/>
          <w:sz w:val="24"/>
          <w:szCs w:val="24"/>
          <w:u w:val="single"/>
        </w:rPr>
        <w:t>)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i/>
          <w:iCs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1</w:t>
      </w:r>
      <w:r w:rsidRPr="003E63F6">
        <w:rPr>
          <w:rFonts w:ascii="Times New Roman" w:hAnsi="Times New Roman" w:cs="Times New Roman"/>
          <w:sz w:val="24"/>
          <w:szCs w:val="24"/>
        </w:rPr>
        <w:t xml:space="preserve"> Соблюдаем мы режим</w:t>
      </w:r>
      <w:proofErr w:type="gramStart"/>
      <w:r w:rsidRPr="003E63F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3E63F6">
        <w:rPr>
          <w:rFonts w:ascii="Times New Roman" w:hAnsi="Times New Roman" w:cs="Times New Roman"/>
          <w:sz w:val="24"/>
          <w:szCs w:val="24"/>
        </w:rPr>
        <w:t xml:space="preserve"> быть здоровыми хотим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2.</w:t>
      </w:r>
      <w:r w:rsidRPr="003E63F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E63F6">
        <w:rPr>
          <w:rFonts w:ascii="Times New Roman" w:hAnsi="Times New Roman" w:cs="Times New Roman"/>
          <w:sz w:val="24"/>
          <w:szCs w:val="24"/>
        </w:rPr>
        <w:t>Соблюдаем мы режим</w:t>
      </w:r>
      <w:proofErr w:type="gramStart"/>
      <w:r w:rsidRPr="003E63F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3E63F6">
        <w:rPr>
          <w:rFonts w:ascii="Times New Roman" w:hAnsi="Times New Roman" w:cs="Times New Roman"/>
          <w:sz w:val="24"/>
          <w:szCs w:val="24"/>
        </w:rPr>
        <w:t xml:space="preserve"> быть здоровыми хотим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3</w:t>
      </w:r>
      <w:r w:rsidRPr="003E63F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E63F6">
        <w:rPr>
          <w:rFonts w:ascii="Times New Roman" w:hAnsi="Times New Roman" w:cs="Times New Roman"/>
          <w:iCs/>
          <w:sz w:val="24"/>
          <w:szCs w:val="24"/>
        </w:rPr>
        <w:t>Кукольный театр Стихотворение «Ручеёк»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4 </w:t>
      </w:r>
      <w:r w:rsidRPr="003E63F6">
        <w:rPr>
          <w:rFonts w:ascii="Times New Roman" w:hAnsi="Times New Roman" w:cs="Times New Roman"/>
          <w:sz w:val="24"/>
          <w:szCs w:val="24"/>
        </w:rPr>
        <w:t>Экскурсия «Сезонные изменения и как их принимает человек»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5</w:t>
      </w:r>
      <w:proofErr w:type="gramStart"/>
      <w:r w:rsidRPr="003E63F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E63F6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3E63F6">
        <w:rPr>
          <w:rFonts w:ascii="Times New Roman" w:hAnsi="Times New Roman" w:cs="Times New Roman"/>
          <w:sz w:val="24"/>
          <w:szCs w:val="24"/>
        </w:rPr>
        <w:t>ак обезопасить свою жизнь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6</w:t>
      </w:r>
      <w:r w:rsidRPr="003E63F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3E63F6">
        <w:rPr>
          <w:rFonts w:ascii="Times New Roman" w:hAnsi="Times New Roman" w:cs="Times New Roman"/>
          <w:sz w:val="24"/>
          <w:szCs w:val="24"/>
        </w:rPr>
        <w:t>День здоровья</w:t>
      </w:r>
      <w:r w:rsidRPr="003E63F6">
        <w:rPr>
          <w:rFonts w:ascii="Times New Roman" w:hAnsi="Times New Roman" w:cs="Times New Roman"/>
          <w:i/>
          <w:sz w:val="24"/>
          <w:szCs w:val="24"/>
        </w:rPr>
        <w:t xml:space="preserve"> «</w:t>
      </w:r>
      <w:r w:rsidRPr="003E63F6">
        <w:rPr>
          <w:rFonts w:ascii="Times New Roman" w:hAnsi="Times New Roman" w:cs="Times New Roman"/>
          <w:sz w:val="24"/>
          <w:szCs w:val="24"/>
        </w:rPr>
        <w:t xml:space="preserve">Мы болезнь </w:t>
      </w:r>
      <w:proofErr w:type="gramStart"/>
      <w:r w:rsidRPr="003E63F6">
        <w:rPr>
          <w:rFonts w:ascii="Times New Roman" w:hAnsi="Times New Roman" w:cs="Times New Roman"/>
          <w:sz w:val="24"/>
          <w:szCs w:val="24"/>
        </w:rPr>
        <w:t>победим быть здоровыми хотим</w:t>
      </w:r>
      <w:proofErr w:type="gramEnd"/>
      <w:r w:rsidRPr="003E63F6">
        <w:rPr>
          <w:rFonts w:ascii="Times New Roman" w:hAnsi="Times New Roman" w:cs="Times New Roman"/>
          <w:sz w:val="24"/>
          <w:szCs w:val="24"/>
        </w:rPr>
        <w:t>»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7 </w:t>
      </w:r>
      <w:r w:rsidRPr="003E63F6">
        <w:rPr>
          <w:rFonts w:ascii="Times New Roman" w:hAnsi="Times New Roman" w:cs="Times New Roman"/>
          <w:sz w:val="24"/>
          <w:szCs w:val="24"/>
          <w:u w:val="single"/>
        </w:rPr>
        <w:t>В здоровом теле здоровый дух Текущий контроль знани</w:t>
      </w:r>
      <w:proofErr w:type="gramStart"/>
      <w:r w:rsidRPr="003E63F6">
        <w:rPr>
          <w:rFonts w:ascii="Times New Roman" w:hAnsi="Times New Roman" w:cs="Times New Roman"/>
          <w:sz w:val="24"/>
          <w:szCs w:val="24"/>
          <w:u w:val="single"/>
        </w:rPr>
        <w:t>й(</w:t>
      </w:r>
      <w:proofErr w:type="gramEnd"/>
      <w:r w:rsidRPr="003E63F6">
        <w:rPr>
          <w:rFonts w:ascii="Times New Roman" w:hAnsi="Times New Roman" w:cs="Times New Roman"/>
          <w:sz w:val="24"/>
          <w:szCs w:val="24"/>
          <w:u w:val="single"/>
        </w:rPr>
        <w:t>Викторина)</w:t>
      </w:r>
    </w:p>
    <w:p w:rsidR="002B02F2" w:rsidRPr="004B69EB" w:rsidRDefault="002B02F2" w:rsidP="002B02F2">
      <w:pPr>
        <w:pStyle w:val="a8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B69EB">
        <w:rPr>
          <w:rFonts w:ascii="Times New Roman" w:hAnsi="Times New Roman" w:cs="Times New Roman"/>
          <w:b/>
          <w:i/>
          <w:sz w:val="24"/>
          <w:szCs w:val="24"/>
          <w:u w:val="single"/>
        </w:rPr>
        <w:t>2 класс (7 часов)</w:t>
      </w:r>
    </w:p>
    <w:p w:rsidR="002B02F2" w:rsidRPr="001622CF" w:rsidRDefault="002B02F2" w:rsidP="002B02F2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1622CF">
        <w:rPr>
          <w:rFonts w:ascii="Times New Roman" w:hAnsi="Times New Roman" w:cs="Times New Roman"/>
          <w:b/>
          <w:i/>
          <w:sz w:val="24"/>
          <w:szCs w:val="24"/>
        </w:rPr>
        <w:t>Тема 1</w:t>
      </w:r>
      <w:r w:rsidRPr="001622CF">
        <w:rPr>
          <w:rFonts w:ascii="Times New Roman" w:hAnsi="Times New Roman" w:cs="Times New Roman"/>
          <w:b/>
          <w:sz w:val="24"/>
          <w:szCs w:val="24"/>
        </w:rPr>
        <w:t xml:space="preserve"> Сон и его значение для здоровья человека</w:t>
      </w:r>
    </w:p>
    <w:p w:rsidR="002B02F2" w:rsidRPr="001622CF" w:rsidRDefault="002B02F2" w:rsidP="002B02F2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1622CF">
        <w:rPr>
          <w:rFonts w:ascii="Times New Roman" w:hAnsi="Times New Roman" w:cs="Times New Roman"/>
          <w:b/>
          <w:i/>
          <w:sz w:val="24"/>
          <w:szCs w:val="24"/>
        </w:rPr>
        <w:t>Тема 2.</w:t>
      </w:r>
      <w:r w:rsidRPr="001622CF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1622CF">
        <w:rPr>
          <w:rFonts w:ascii="Times New Roman" w:hAnsi="Times New Roman" w:cs="Times New Roman"/>
          <w:b/>
          <w:sz w:val="24"/>
          <w:szCs w:val="24"/>
        </w:rPr>
        <w:t>Закаливание в домашних условиях</w:t>
      </w:r>
    </w:p>
    <w:p w:rsidR="002B02F2" w:rsidRPr="001622CF" w:rsidRDefault="002B02F2" w:rsidP="002B02F2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1622CF">
        <w:rPr>
          <w:rFonts w:ascii="Times New Roman" w:hAnsi="Times New Roman" w:cs="Times New Roman"/>
          <w:b/>
          <w:i/>
          <w:sz w:val="24"/>
          <w:szCs w:val="24"/>
        </w:rPr>
        <w:t>Тема 3</w:t>
      </w:r>
      <w:r w:rsidRPr="001622CF">
        <w:rPr>
          <w:rFonts w:ascii="Times New Roman" w:hAnsi="Times New Roman" w:cs="Times New Roman"/>
          <w:b/>
          <w:sz w:val="24"/>
          <w:szCs w:val="24"/>
          <w:u w:val="single"/>
        </w:rPr>
        <w:t xml:space="preserve"> </w:t>
      </w:r>
      <w:r w:rsidRPr="001622CF">
        <w:rPr>
          <w:rFonts w:ascii="Times New Roman" w:hAnsi="Times New Roman" w:cs="Times New Roman"/>
          <w:b/>
          <w:sz w:val="24"/>
          <w:szCs w:val="24"/>
        </w:rPr>
        <w:t>День здоровья «Будьте здоровы»</w:t>
      </w:r>
    </w:p>
    <w:p w:rsidR="002B02F2" w:rsidRPr="001622CF" w:rsidRDefault="002B02F2" w:rsidP="002B02F2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1622CF">
        <w:rPr>
          <w:rFonts w:ascii="Times New Roman" w:hAnsi="Times New Roman" w:cs="Times New Roman"/>
          <w:b/>
          <w:i/>
          <w:sz w:val="24"/>
          <w:szCs w:val="24"/>
        </w:rPr>
        <w:t>Тема 4</w:t>
      </w:r>
      <w:r w:rsidRPr="001622CF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1622CF">
        <w:rPr>
          <w:rFonts w:ascii="Times New Roman" w:hAnsi="Times New Roman" w:cs="Times New Roman"/>
          <w:b/>
          <w:iCs/>
          <w:sz w:val="24"/>
          <w:szCs w:val="24"/>
        </w:rPr>
        <w:t>Иммунитет</w:t>
      </w:r>
    </w:p>
    <w:p w:rsidR="002B02F2" w:rsidRPr="001622CF" w:rsidRDefault="002B02F2" w:rsidP="002B02F2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1622CF">
        <w:rPr>
          <w:rFonts w:ascii="Times New Roman" w:hAnsi="Times New Roman" w:cs="Times New Roman"/>
          <w:b/>
          <w:i/>
          <w:sz w:val="24"/>
          <w:szCs w:val="24"/>
        </w:rPr>
        <w:t xml:space="preserve">Тема 5 </w:t>
      </w:r>
      <w:r w:rsidRPr="001622CF">
        <w:rPr>
          <w:rFonts w:ascii="Times New Roman" w:hAnsi="Times New Roman" w:cs="Times New Roman"/>
          <w:b/>
          <w:sz w:val="24"/>
          <w:szCs w:val="24"/>
        </w:rPr>
        <w:t>Беседа “Как сохранять и укреплять свое здоровье”.</w:t>
      </w:r>
    </w:p>
    <w:p w:rsidR="002B02F2" w:rsidRPr="001622CF" w:rsidRDefault="002B02F2" w:rsidP="002B02F2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1622CF">
        <w:rPr>
          <w:rFonts w:ascii="Times New Roman" w:hAnsi="Times New Roman" w:cs="Times New Roman"/>
          <w:b/>
          <w:i/>
          <w:sz w:val="24"/>
          <w:szCs w:val="24"/>
        </w:rPr>
        <w:t xml:space="preserve">Тема 6 </w:t>
      </w:r>
      <w:r w:rsidRPr="001622CF">
        <w:rPr>
          <w:rFonts w:ascii="Times New Roman" w:hAnsi="Times New Roman" w:cs="Times New Roman"/>
          <w:b/>
          <w:sz w:val="24"/>
          <w:szCs w:val="24"/>
        </w:rPr>
        <w:t>Спорт в жизни ребёнка.</w:t>
      </w:r>
    </w:p>
    <w:p w:rsidR="002B02F2" w:rsidRPr="001622CF" w:rsidRDefault="002B02F2" w:rsidP="002B02F2">
      <w:pPr>
        <w:pStyle w:val="a8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622CF">
        <w:rPr>
          <w:rFonts w:ascii="Times New Roman" w:hAnsi="Times New Roman" w:cs="Times New Roman"/>
          <w:b/>
          <w:i/>
          <w:sz w:val="24"/>
          <w:szCs w:val="24"/>
        </w:rPr>
        <w:t xml:space="preserve">Тема 7 </w:t>
      </w:r>
      <w:r w:rsidRPr="001622CF">
        <w:rPr>
          <w:rFonts w:ascii="Times New Roman" w:hAnsi="Times New Roman" w:cs="Times New Roman"/>
          <w:b/>
          <w:sz w:val="24"/>
          <w:szCs w:val="24"/>
          <w:u w:val="single"/>
        </w:rPr>
        <w:t>Слагаемые здоровья Текущий контроль знани</w:t>
      </w:r>
      <w:proofErr w:type="gramStart"/>
      <w:r w:rsidRPr="001622CF">
        <w:rPr>
          <w:rFonts w:ascii="Times New Roman" w:hAnsi="Times New Roman" w:cs="Times New Roman"/>
          <w:b/>
          <w:sz w:val="24"/>
          <w:szCs w:val="24"/>
          <w:u w:val="single"/>
        </w:rPr>
        <w:t>й-</w:t>
      </w:r>
      <w:proofErr w:type="gramEnd"/>
      <w:r w:rsidRPr="001622CF">
        <w:rPr>
          <w:rFonts w:ascii="Times New Roman" w:hAnsi="Times New Roman" w:cs="Times New Roman"/>
          <w:b/>
          <w:sz w:val="24"/>
          <w:szCs w:val="24"/>
          <w:u w:val="single"/>
        </w:rPr>
        <w:t xml:space="preserve"> за круглым столом</w:t>
      </w:r>
    </w:p>
    <w:p w:rsidR="002B02F2" w:rsidRPr="004B69EB" w:rsidRDefault="002B02F2" w:rsidP="002B02F2">
      <w:pPr>
        <w:pStyle w:val="a8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B69EB">
        <w:rPr>
          <w:rFonts w:ascii="Times New Roman" w:hAnsi="Times New Roman" w:cs="Times New Roman"/>
          <w:b/>
          <w:i/>
          <w:sz w:val="24"/>
          <w:szCs w:val="24"/>
          <w:u w:val="single"/>
        </w:rPr>
        <w:t>3 класс (7 часов)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1</w:t>
      </w:r>
      <w:r w:rsidRPr="003E63F6">
        <w:rPr>
          <w:rFonts w:ascii="Times New Roman" w:hAnsi="Times New Roman" w:cs="Times New Roman"/>
          <w:sz w:val="24"/>
          <w:szCs w:val="24"/>
        </w:rPr>
        <w:t xml:space="preserve"> Труд и здоровье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2.</w:t>
      </w:r>
      <w:r w:rsidRPr="003E63F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E63F6">
        <w:rPr>
          <w:rFonts w:ascii="Times New Roman" w:hAnsi="Times New Roman" w:cs="Times New Roman"/>
          <w:sz w:val="24"/>
          <w:szCs w:val="24"/>
        </w:rPr>
        <w:t>Наш мозг и его волшебные действия</w:t>
      </w:r>
      <w:r w:rsidRPr="003E63F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3</w:t>
      </w:r>
      <w:r w:rsidRPr="003E63F6">
        <w:rPr>
          <w:rFonts w:ascii="Times New Roman" w:hAnsi="Times New Roman" w:cs="Times New Roman"/>
          <w:iCs/>
          <w:sz w:val="24"/>
          <w:szCs w:val="24"/>
        </w:rPr>
        <w:t xml:space="preserve"> </w:t>
      </w:r>
      <w:r w:rsidRPr="003E63F6">
        <w:rPr>
          <w:rFonts w:ascii="Times New Roman" w:hAnsi="Times New Roman" w:cs="Times New Roman"/>
          <w:sz w:val="24"/>
          <w:szCs w:val="24"/>
        </w:rPr>
        <w:t>День здоровья</w:t>
      </w:r>
      <w:proofErr w:type="gramStart"/>
      <w:r w:rsidRPr="003E63F6">
        <w:rPr>
          <w:rFonts w:ascii="Times New Roman" w:hAnsi="Times New Roman" w:cs="Times New Roman"/>
          <w:sz w:val="24"/>
          <w:szCs w:val="24"/>
        </w:rPr>
        <w:t>«Х</w:t>
      </w:r>
      <w:proofErr w:type="gramEnd"/>
      <w:r w:rsidRPr="003E63F6">
        <w:rPr>
          <w:rFonts w:ascii="Times New Roman" w:hAnsi="Times New Roman" w:cs="Times New Roman"/>
          <w:sz w:val="24"/>
          <w:szCs w:val="24"/>
        </w:rPr>
        <w:t>очу остаться здоровым</w:t>
      </w:r>
      <w:r w:rsidRPr="003E63F6">
        <w:rPr>
          <w:rFonts w:ascii="Times New Roman" w:hAnsi="Times New Roman" w:cs="Times New Roman"/>
          <w:i/>
          <w:sz w:val="24"/>
          <w:szCs w:val="24"/>
        </w:rPr>
        <w:t>»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4</w:t>
      </w:r>
      <w:r w:rsidRPr="003E63F6">
        <w:rPr>
          <w:rFonts w:ascii="Times New Roman" w:hAnsi="Times New Roman" w:cs="Times New Roman"/>
          <w:sz w:val="24"/>
          <w:szCs w:val="24"/>
        </w:rPr>
        <w:t xml:space="preserve"> Солнце, воздух и вода наши лучшие друзья</w:t>
      </w:r>
      <w:r w:rsidRPr="003E63F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5 </w:t>
      </w:r>
      <w:r w:rsidRPr="003E63F6">
        <w:rPr>
          <w:rFonts w:ascii="Times New Roman" w:hAnsi="Times New Roman" w:cs="Times New Roman"/>
          <w:sz w:val="24"/>
          <w:szCs w:val="24"/>
        </w:rPr>
        <w:t>Беседа “Как сохранять и укреплять свое здоровье”.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6 </w:t>
      </w:r>
      <w:r w:rsidRPr="003E63F6">
        <w:rPr>
          <w:rFonts w:ascii="Times New Roman" w:hAnsi="Times New Roman" w:cs="Times New Roman"/>
          <w:sz w:val="24"/>
          <w:szCs w:val="24"/>
        </w:rPr>
        <w:t>Экскурсия «Природа – источник здоровья»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7</w:t>
      </w:r>
      <w:r w:rsidRPr="003E63F6">
        <w:rPr>
          <w:rFonts w:ascii="Times New Roman" w:hAnsi="Times New Roman" w:cs="Times New Roman"/>
          <w:sz w:val="24"/>
          <w:szCs w:val="24"/>
          <w:u w:val="single"/>
        </w:rPr>
        <w:t xml:space="preserve">«Моё здоровье в моих руках» Текущий контроль </w:t>
      </w:r>
      <w:proofErr w:type="spellStart"/>
      <w:proofErr w:type="gramStart"/>
      <w:r w:rsidRPr="003E63F6">
        <w:rPr>
          <w:rFonts w:ascii="Times New Roman" w:hAnsi="Times New Roman" w:cs="Times New Roman"/>
          <w:sz w:val="24"/>
          <w:szCs w:val="24"/>
          <w:u w:val="single"/>
        </w:rPr>
        <w:t>знаний-викторина</w:t>
      </w:r>
      <w:proofErr w:type="spellEnd"/>
      <w:proofErr w:type="gramEnd"/>
    </w:p>
    <w:p w:rsidR="002B02F2" w:rsidRPr="004B69EB" w:rsidRDefault="002B02F2" w:rsidP="002B02F2">
      <w:pPr>
        <w:pStyle w:val="a8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B69EB">
        <w:rPr>
          <w:rFonts w:ascii="Times New Roman" w:hAnsi="Times New Roman" w:cs="Times New Roman"/>
          <w:b/>
          <w:i/>
          <w:sz w:val="24"/>
          <w:szCs w:val="24"/>
          <w:u w:val="single"/>
        </w:rPr>
        <w:t>4 класс (7 часов)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1</w:t>
      </w:r>
      <w:r w:rsidRPr="003E63F6">
        <w:rPr>
          <w:rFonts w:ascii="Times New Roman" w:hAnsi="Times New Roman" w:cs="Times New Roman"/>
          <w:iCs/>
          <w:sz w:val="24"/>
          <w:szCs w:val="24"/>
        </w:rPr>
        <w:t xml:space="preserve"> Домашняя аптечка</w:t>
      </w:r>
      <w:r w:rsidRPr="003E63F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2.</w:t>
      </w:r>
      <w:r w:rsidRPr="003E63F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E63F6">
        <w:rPr>
          <w:rFonts w:ascii="Times New Roman" w:hAnsi="Times New Roman" w:cs="Times New Roman"/>
          <w:sz w:val="24"/>
          <w:szCs w:val="24"/>
        </w:rPr>
        <w:t>«Мы за здоровый образ жизни»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3 </w:t>
      </w:r>
      <w:r w:rsidRPr="003E63F6">
        <w:rPr>
          <w:rFonts w:ascii="Times New Roman" w:hAnsi="Times New Roman" w:cs="Times New Roman"/>
          <w:sz w:val="24"/>
          <w:szCs w:val="24"/>
        </w:rPr>
        <w:t>Марафон «Сколько стоит твоё здоровье»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4</w:t>
      </w:r>
      <w:r w:rsidRPr="003E63F6">
        <w:rPr>
          <w:rFonts w:ascii="Times New Roman" w:hAnsi="Times New Roman" w:cs="Times New Roman"/>
          <w:sz w:val="24"/>
          <w:szCs w:val="24"/>
        </w:rPr>
        <w:t xml:space="preserve">«Береги зрение </w:t>
      </w:r>
      <w:proofErr w:type="gramStart"/>
      <w:r w:rsidRPr="003E63F6">
        <w:rPr>
          <w:rFonts w:ascii="Times New Roman" w:hAnsi="Times New Roman" w:cs="Times New Roman"/>
          <w:sz w:val="24"/>
          <w:szCs w:val="24"/>
        </w:rPr>
        <w:t xml:space="preserve">с </w:t>
      </w:r>
      <w:proofErr w:type="spellStart"/>
      <w:r w:rsidRPr="003E63F6">
        <w:rPr>
          <w:rFonts w:ascii="Times New Roman" w:hAnsi="Times New Roman" w:cs="Times New Roman"/>
          <w:sz w:val="24"/>
          <w:szCs w:val="24"/>
        </w:rPr>
        <w:t>молоду</w:t>
      </w:r>
      <w:proofErr w:type="spellEnd"/>
      <w:proofErr w:type="gramEnd"/>
      <w:r w:rsidRPr="003E63F6">
        <w:rPr>
          <w:rFonts w:ascii="Times New Roman" w:hAnsi="Times New Roman" w:cs="Times New Roman"/>
          <w:sz w:val="24"/>
          <w:szCs w:val="24"/>
        </w:rPr>
        <w:t>».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5</w:t>
      </w:r>
      <w:proofErr w:type="gramStart"/>
      <w:r w:rsidRPr="003E63F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E63F6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3E63F6">
        <w:rPr>
          <w:rFonts w:ascii="Times New Roman" w:hAnsi="Times New Roman" w:cs="Times New Roman"/>
          <w:sz w:val="24"/>
          <w:szCs w:val="24"/>
        </w:rPr>
        <w:t>ак избежать искривления позвоночника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6 </w:t>
      </w:r>
      <w:r w:rsidRPr="003E63F6">
        <w:rPr>
          <w:rFonts w:ascii="Times New Roman" w:hAnsi="Times New Roman" w:cs="Times New Roman"/>
          <w:sz w:val="24"/>
          <w:szCs w:val="24"/>
        </w:rPr>
        <w:t>Отдых для здоровья</w:t>
      </w:r>
      <w:r w:rsidRPr="003E63F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7</w:t>
      </w:r>
      <w:proofErr w:type="gramStart"/>
      <w:r w:rsidRPr="003E63F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E63F6">
        <w:rPr>
          <w:rFonts w:ascii="Times New Roman" w:hAnsi="Times New Roman" w:cs="Times New Roman"/>
          <w:sz w:val="24"/>
          <w:szCs w:val="24"/>
          <w:u w:val="single"/>
        </w:rPr>
        <w:t>У</w:t>
      </w:r>
      <w:proofErr w:type="gramEnd"/>
      <w:r w:rsidRPr="003E63F6">
        <w:rPr>
          <w:rFonts w:ascii="Times New Roman" w:hAnsi="Times New Roman" w:cs="Times New Roman"/>
          <w:sz w:val="24"/>
          <w:szCs w:val="24"/>
          <w:u w:val="single"/>
        </w:rPr>
        <w:t xml:space="preserve">меем ли мы отвечать за своё здоровье Текущий контроль </w:t>
      </w:r>
      <w:proofErr w:type="spellStart"/>
      <w:r w:rsidRPr="003E63F6">
        <w:rPr>
          <w:rFonts w:ascii="Times New Roman" w:hAnsi="Times New Roman" w:cs="Times New Roman"/>
          <w:sz w:val="24"/>
          <w:szCs w:val="24"/>
          <w:u w:val="single"/>
        </w:rPr>
        <w:t>знаний-викторина</w:t>
      </w:r>
      <w:proofErr w:type="spellEnd"/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2B02F2" w:rsidRDefault="002B02F2" w:rsidP="002B02F2">
      <w:pPr>
        <w:pStyle w:val="a8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2B02F2" w:rsidRPr="004B69EB" w:rsidRDefault="002B02F2" w:rsidP="002B02F2">
      <w:pPr>
        <w:pStyle w:val="a8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B69EB">
        <w:rPr>
          <w:rFonts w:ascii="Times New Roman" w:hAnsi="Times New Roman" w:cs="Times New Roman"/>
          <w:b/>
          <w:i/>
          <w:sz w:val="24"/>
          <w:szCs w:val="24"/>
        </w:rPr>
        <w:t>Раздел 4. Я в школе и дома (36ч.)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sz w:val="24"/>
          <w:szCs w:val="24"/>
        </w:rPr>
        <w:t xml:space="preserve">Социально одобряемые нормы и правила </w:t>
      </w:r>
      <w:proofErr w:type="gramStart"/>
      <w:r w:rsidRPr="003E63F6">
        <w:rPr>
          <w:rFonts w:ascii="Times New Roman" w:hAnsi="Times New Roman" w:cs="Times New Roman"/>
          <w:sz w:val="24"/>
          <w:szCs w:val="24"/>
        </w:rPr>
        <w:t>поведения</w:t>
      </w:r>
      <w:proofErr w:type="gramEnd"/>
      <w:r w:rsidRPr="003E63F6">
        <w:rPr>
          <w:rFonts w:ascii="Times New Roman" w:hAnsi="Times New Roman" w:cs="Times New Roman"/>
          <w:sz w:val="24"/>
          <w:szCs w:val="24"/>
        </w:rPr>
        <w:t xml:space="preserve"> обучающихся в образовательном учреждении, гигиена одежды, правила хорошего тона, направлено на формирование здоровых установок и навыков ответственного поведения, снижающих вероятность приобщения к вредным привычкам.</w:t>
      </w:r>
    </w:p>
    <w:p w:rsidR="002B02F2" w:rsidRPr="004B69EB" w:rsidRDefault="002B02F2" w:rsidP="002B02F2">
      <w:pPr>
        <w:pStyle w:val="a8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  <w:r w:rsidRPr="004B69E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4B69EB">
        <w:rPr>
          <w:rFonts w:ascii="Times New Roman" w:hAnsi="Times New Roman" w:cs="Times New Roman"/>
          <w:b/>
          <w:i/>
          <w:sz w:val="24"/>
          <w:szCs w:val="24"/>
          <w:u w:val="single"/>
        </w:rPr>
        <w:t>1 класс (6 часов)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1 </w:t>
      </w:r>
      <w:r w:rsidRPr="003E63F6">
        <w:rPr>
          <w:rFonts w:ascii="Times New Roman" w:hAnsi="Times New Roman" w:cs="Times New Roman"/>
          <w:sz w:val="24"/>
          <w:szCs w:val="24"/>
        </w:rPr>
        <w:t xml:space="preserve">Мой внешний вид </w:t>
      </w:r>
      <w:proofErr w:type="gramStart"/>
      <w:r w:rsidRPr="003E63F6">
        <w:rPr>
          <w:rFonts w:ascii="Times New Roman" w:hAnsi="Times New Roman" w:cs="Times New Roman"/>
          <w:sz w:val="24"/>
          <w:szCs w:val="24"/>
        </w:rPr>
        <w:t>–з</w:t>
      </w:r>
      <w:proofErr w:type="gramEnd"/>
      <w:r w:rsidRPr="003E63F6">
        <w:rPr>
          <w:rFonts w:ascii="Times New Roman" w:hAnsi="Times New Roman" w:cs="Times New Roman"/>
          <w:sz w:val="24"/>
          <w:szCs w:val="24"/>
        </w:rPr>
        <w:t>алог здоровья .</w:t>
      </w:r>
      <w:r w:rsidRPr="003E63F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2 </w:t>
      </w:r>
      <w:r w:rsidRPr="003E63F6">
        <w:rPr>
          <w:rFonts w:ascii="Times New Roman" w:hAnsi="Times New Roman" w:cs="Times New Roman"/>
          <w:sz w:val="24"/>
          <w:szCs w:val="24"/>
        </w:rPr>
        <w:t>Зрение – это сила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3 </w:t>
      </w:r>
      <w:r w:rsidRPr="003E63F6">
        <w:rPr>
          <w:rFonts w:ascii="Times New Roman" w:hAnsi="Times New Roman" w:cs="Times New Roman"/>
          <w:sz w:val="24"/>
          <w:szCs w:val="24"/>
        </w:rPr>
        <w:t>Осанка – это красиво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4 </w:t>
      </w:r>
      <w:r w:rsidRPr="003E63F6">
        <w:rPr>
          <w:rFonts w:ascii="Times New Roman" w:hAnsi="Times New Roman" w:cs="Times New Roman"/>
          <w:sz w:val="24"/>
          <w:szCs w:val="24"/>
        </w:rPr>
        <w:t>Весёлые переменки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5 </w:t>
      </w:r>
      <w:r w:rsidRPr="003E63F6">
        <w:rPr>
          <w:rFonts w:ascii="Times New Roman" w:hAnsi="Times New Roman" w:cs="Times New Roman"/>
          <w:sz w:val="24"/>
          <w:szCs w:val="24"/>
        </w:rPr>
        <w:t>Здоровье и домашние задания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  <w:u w:val="single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6 </w:t>
      </w:r>
      <w:r w:rsidRPr="003E63F6">
        <w:rPr>
          <w:rFonts w:ascii="Times New Roman" w:hAnsi="Times New Roman" w:cs="Times New Roman"/>
          <w:sz w:val="24"/>
          <w:szCs w:val="24"/>
          <w:u w:val="single"/>
        </w:rPr>
        <w:t>Мы весёлые ребята</w:t>
      </w:r>
      <w:proofErr w:type="gramStart"/>
      <w:r w:rsidRPr="003E63F6">
        <w:rPr>
          <w:rFonts w:ascii="Times New Roman" w:hAnsi="Times New Roman" w:cs="Times New Roman"/>
          <w:sz w:val="24"/>
          <w:szCs w:val="24"/>
          <w:u w:val="single"/>
        </w:rPr>
        <w:t xml:space="preserve"> ,</w:t>
      </w:r>
      <w:proofErr w:type="gramEnd"/>
      <w:r w:rsidRPr="003E63F6">
        <w:rPr>
          <w:rFonts w:ascii="Times New Roman" w:hAnsi="Times New Roman" w:cs="Times New Roman"/>
          <w:sz w:val="24"/>
          <w:szCs w:val="24"/>
          <w:u w:val="single"/>
        </w:rPr>
        <w:t xml:space="preserve"> быть здоровыми хотим , все болезни победим Текущий контроль знаний.</w:t>
      </w:r>
    </w:p>
    <w:p w:rsidR="002B02F2" w:rsidRPr="004B69EB" w:rsidRDefault="002B02F2" w:rsidP="002B02F2">
      <w:pPr>
        <w:pStyle w:val="a8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B69EB">
        <w:rPr>
          <w:rFonts w:ascii="Times New Roman" w:hAnsi="Times New Roman" w:cs="Times New Roman"/>
          <w:b/>
          <w:i/>
          <w:sz w:val="24"/>
          <w:szCs w:val="24"/>
          <w:u w:val="single"/>
        </w:rPr>
        <w:t>2 класс (6 часов)</w:t>
      </w:r>
    </w:p>
    <w:p w:rsidR="002B02F2" w:rsidRPr="001622CF" w:rsidRDefault="002B02F2" w:rsidP="002B02F2">
      <w:pPr>
        <w:pStyle w:val="a8"/>
        <w:rPr>
          <w:rFonts w:ascii="Times New Roman" w:hAnsi="Times New Roman" w:cs="Times New Roman"/>
          <w:b/>
          <w:iCs/>
          <w:sz w:val="24"/>
          <w:szCs w:val="24"/>
        </w:rPr>
      </w:pPr>
      <w:r w:rsidRPr="001622CF">
        <w:rPr>
          <w:rFonts w:ascii="Times New Roman" w:hAnsi="Times New Roman" w:cs="Times New Roman"/>
          <w:b/>
          <w:i/>
          <w:sz w:val="24"/>
          <w:szCs w:val="24"/>
        </w:rPr>
        <w:t xml:space="preserve">Тема 1 </w:t>
      </w:r>
      <w:r w:rsidRPr="001622CF">
        <w:rPr>
          <w:rFonts w:ascii="Times New Roman" w:hAnsi="Times New Roman" w:cs="Times New Roman"/>
          <w:b/>
          <w:sz w:val="24"/>
          <w:szCs w:val="24"/>
        </w:rPr>
        <w:t>Я и мои одноклассники</w:t>
      </w:r>
    </w:p>
    <w:p w:rsidR="002B02F2" w:rsidRPr="001622CF" w:rsidRDefault="002B02F2" w:rsidP="002B02F2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1622CF">
        <w:rPr>
          <w:rFonts w:ascii="Times New Roman" w:hAnsi="Times New Roman" w:cs="Times New Roman"/>
          <w:b/>
          <w:sz w:val="24"/>
          <w:szCs w:val="24"/>
        </w:rPr>
        <w:t>Тема 2.</w:t>
      </w:r>
      <w:r w:rsidRPr="001622CF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1622CF">
        <w:rPr>
          <w:rFonts w:ascii="Times New Roman" w:hAnsi="Times New Roman" w:cs="Times New Roman"/>
          <w:b/>
          <w:i/>
          <w:sz w:val="24"/>
          <w:szCs w:val="24"/>
        </w:rPr>
        <w:t>Почему устают глаза?</w:t>
      </w:r>
    </w:p>
    <w:p w:rsidR="002B02F2" w:rsidRPr="001622CF" w:rsidRDefault="002B02F2" w:rsidP="002B02F2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1622CF">
        <w:rPr>
          <w:rFonts w:ascii="Times New Roman" w:hAnsi="Times New Roman" w:cs="Times New Roman"/>
          <w:b/>
          <w:i/>
          <w:sz w:val="24"/>
          <w:szCs w:val="24"/>
        </w:rPr>
        <w:t xml:space="preserve">Тема 3 </w:t>
      </w:r>
      <w:r w:rsidRPr="001622CF">
        <w:rPr>
          <w:rFonts w:ascii="Times New Roman" w:hAnsi="Times New Roman" w:cs="Times New Roman"/>
          <w:b/>
          <w:sz w:val="24"/>
          <w:szCs w:val="24"/>
        </w:rPr>
        <w:t>Гигиена позвоночника. Сколиоз</w:t>
      </w:r>
      <w:r w:rsidRPr="001622C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2B02F2" w:rsidRPr="001622CF" w:rsidRDefault="002B02F2" w:rsidP="002B02F2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1622CF">
        <w:rPr>
          <w:rFonts w:ascii="Times New Roman" w:hAnsi="Times New Roman" w:cs="Times New Roman"/>
          <w:b/>
          <w:i/>
          <w:sz w:val="24"/>
          <w:szCs w:val="24"/>
        </w:rPr>
        <w:t xml:space="preserve">Тема 4 </w:t>
      </w:r>
      <w:r w:rsidRPr="001622CF">
        <w:rPr>
          <w:rFonts w:ascii="Times New Roman" w:hAnsi="Times New Roman" w:cs="Times New Roman"/>
          <w:b/>
          <w:sz w:val="24"/>
          <w:szCs w:val="24"/>
        </w:rPr>
        <w:t>Шалости и травмы</w:t>
      </w:r>
      <w:r w:rsidRPr="001622C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2B02F2" w:rsidRPr="001622CF" w:rsidRDefault="002B02F2" w:rsidP="002B02F2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1622CF">
        <w:rPr>
          <w:rFonts w:ascii="Times New Roman" w:hAnsi="Times New Roman" w:cs="Times New Roman"/>
          <w:b/>
          <w:i/>
          <w:sz w:val="24"/>
          <w:szCs w:val="24"/>
        </w:rPr>
        <w:t xml:space="preserve">Тема 5 </w:t>
      </w:r>
      <w:r w:rsidRPr="001622CF">
        <w:rPr>
          <w:rFonts w:ascii="Times New Roman" w:hAnsi="Times New Roman" w:cs="Times New Roman"/>
          <w:b/>
          <w:sz w:val="24"/>
          <w:szCs w:val="24"/>
        </w:rPr>
        <w:t>«Я сажусь за уроки» Переутомление и утомление</w:t>
      </w:r>
      <w:r w:rsidRPr="001622CF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</w:p>
    <w:p w:rsidR="002B02F2" w:rsidRPr="001622CF" w:rsidRDefault="002B02F2" w:rsidP="002B02F2">
      <w:pPr>
        <w:pStyle w:val="a8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622CF">
        <w:rPr>
          <w:rFonts w:ascii="Times New Roman" w:hAnsi="Times New Roman" w:cs="Times New Roman"/>
          <w:b/>
          <w:i/>
          <w:sz w:val="24"/>
          <w:szCs w:val="24"/>
        </w:rPr>
        <w:t xml:space="preserve">Тема 6 </w:t>
      </w:r>
      <w:r w:rsidRPr="001622CF">
        <w:rPr>
          <w:rFonts w:ascii="Times New Roman" w:hAnsi="Times New Roman" w:cs="Times New Roman"/>
          <w:b/>
          <w:sz w:val="24"/>
          <w:szCs w:val="24"/>
          <w:u w:val="single"/>
        </w:rPr>
        <w:t>Умники и умницы Текущий контроль знаний</w:t>
      </w:r>
    </w:p>
    <w:p w:rsidR="002B02F2" w:rsidRPr="004B69EB" w:rsidRDefault="002B02F2" w:rsidP="002B02F2">
      <w:pPr>
        <w:pStyle w:val="a8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B69EB">
        <w:rPr>
          <w:rFonts w:ascii="Times New Roman" w:hAnsi="Times New Roman" w:cs="Times New Roman"/>
          <w:b/>
          <w:i/>
          <w:sz w:val="24"/>
          <w:szCs w:val="24"/>
          <w:u w:val="single"/>
        </w:rPr>
        <w:t>3 класс (6 часов)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iCs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1 </w:t>
      </w:r>
      <w:r w:rsidRPr="003E63F6">
        <w:rPr>
          <w:rFonts w:ascii="Times New Roman" w:hAnsi="Times New Roman" w:cs="Times New Roman"/>
          <w:sz w:val="24"/>
          <w:szCs w:val="24"/>
        </w:rPr>
        <w:t xml:space="preserve">Мой внешний вид </w:t>
      </w:r>
      <w:proofErr w:type="gramStart"/>
      <w:r w:rsidRPr="003E63F6">
        <w:rPr>
          <w:rFonts w:ascii="Times New Roman" w:hAnsi="Times New Roman" w:cs="Times New Roman"/>
          <w:sz w:val="24"/>
          <w:szCs w:val="24"/>
        </w:rPr>
        <w:t>–з</w:t>
      </w:r>
      <w:proofErr w:type="gramEnd"/>
      <w:r w:rsidRPr="003E63F6">
        <w:rPr>
          <w:rFonts w:ascii="Times New Roman" w:hAnsi="Times New Roman" w:cs="Times New Roman"/>
          <w:sz w:val="24"/>
          <w:szCs w:val="24"/>
        </w:rPr>
        <w:t>алог здоровья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2.</w:t>
      </w:r>
      <w:r w:rsidRPr="003E63F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E63F6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3E63F6">
        <w:rPr>
          <w:rFonts w:ascii="Times New Roman" w:hAnsi="Times New Roman" w:cs="Times New Roman"/>
          <w:sz w:val="24"/>
          <w:szCs w:val="24"/>
        </w:rPr>
        <w:t>Доброречие</w:t>
      </w:r>
      <w:proofErr w:type="spellEnd"/>
      <w:r w:rsidRPr="003E63F6">
        <w:rPr>
          <w:rFonts w:ascii="Times New Roman" w:hAnsi="Times New Roman" w:cs="Times New Roman"/>
          <w:sz w:val="24"/>
          <w:szCs w:val="24"/>
        </w:rPr>
        <w:t>»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3</w:t>
      </w:r>
      <w:r w:rsidRPr="003E63F6">
        <w:rPr>
          <w:rFonts w:ascii="Times New Roman" w:hAnsi="Times New Roman" w:cs="Times New Roman"/>
          <w:sz w:val="24"/>
          <w:szCs w:val="24"/>
        </w:rPr>
        <w:t xml:space="preserve"> Спектакль С. </w:t>
      </w:r>
      <w:proofErr w:type="spellStart"/>
      <w:r w:rsidRPr="003E63F6">
        <w:rPr>
          <w:rFonts w:ascii="Times New Roman" w:hAnsi="Times New Roman" w:cs="Times New Roman"/>
          <w:sz w:val="24"/>
          <w:szCs w:val="24"/>
        </w:rPr>
        <w:t>Преображнский</w:t>
      </w:r>
      <w:proofErr w:type="spellEnd"/>
      <w:r w:rsidRPr="003E63F6"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 w:rsidRPr="003E63F6">
        <w:rPr>
          <w:rFonts w:ascii="Times New Roman" w:hAnsi="Times New Roman" w:cs="Times New Roman"/>
          <w:sz w:val="24"/>
          <w:szCs w:val="24"/>
        </w:rPr>
        <w:t>Капризка</w:t>
      </w:r>
      <w:proofErr w:type="spellEnd"/>
      <w:r w:rsidRPr="003E63F6">
        <w:rPr>
          <w:rFonts w:ascii="Times New Roman" w:hAnsi="Times New Roman" w:cs="Times New Roman"/>
          <w:sz w:val="24"/>
          <w:szCs w:val="24"/>
        </w:rPr>
        <w:t>»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4</w:t>
      </w:r>
      <w:r w:rsidRPr="003E63F6">
        <w:rPr>
          <w:rFonts w:ascii="Times New Roman" w:hAnsi="Times New Roman" w:cs="Times New Roman"/>
          <w:sz w:val="24"/>
          <w:szCs w:val="24"/>
        </w:rPr>
        <w:t>«Бесценный дар- зрение»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Тема5 </w:t>
      </w:r>
      <w:r w:rsidRPr="003E63F6">
        <w:rPr>
          <w:rFonts w:ascii="Times New Roman" w:hAnsi="Times New Roman" w:cs="Times New Roman"/>
          <w:sz w:val="24"/>
          <w:szCs w:val="24"/>
        </w:rPr>
        <w:t>Гигиена правильной осанки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Тема6</w:t>
      </w:r>
      <w:r w:rsidRPr="003E63F6">
        <w:rPr>
          <w:rFonts w:ascii="Times New Roman" w:hAnsi="Times New Roman" w:cs="Times New Roman"/>
          <w:sz w:val="24"/>
          <w:szCs w:val="24"/>
        </w:rPr>
        <w:t>«</w:t>
      </w:r>
      <w:r w:rsidRPr="003E63F6">
        <w:rPr>
          <w:rFonts w:ascii="Times New Roman" w:hAnsi="Times New Roman" w:cs="Times New Roman"/>
          <w:sz w:val="24"/>
          <w:szCs w:val="24"/>
          <w:u w:val="single"/>
        </w:rPr>
        <w:t>Спасатели</w:t>
      </w:r>
      <w:proofErr w:type="gramStart"/>
      <w:r w:rsidRPr="003E63F6">
        <w:rPr>
          <w:rFonts w:ascii="Times New Roman" w:hAnsi="Times New Roman" w:cs="Times New Roman"/>
          <w:sz w:val="24"/>
          <w:szCs w:val="24"/>
          <w:u w:val="single"/>
        </w:rPr>
        <w:t xml:space="preserve"> ,</w:t>
      </w:r>
      <w:proofErr w:type="gramEnd"/>
      <w:r w:rsidRPr="003E63F6">
        <w:rPr>
          <w:rFonts w:ascii="Times New Roman" w:hAnsi="Times New Roman" w:cs="Times New Roman"/>
          <w:sz w:val="24"/>
          <w:szCs w:val="24"/>
          <w:u w:val="single"/>
        </w:rPr>
        <w:t xml:space="preserve"> вперёд!»Текущий контроль знаний</w:t>
      </w:r>
    </w:p>
    <w:p w:rsidR="002B02F2" w:rsidRPr="004B69EB" w:rsidRDefault="002B02F2" w:rsidP="002B02F2">
      <w:pPr>
        <w:pStyle w:val="a8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B69EB">
        <w:rPr>
          <w:rFonts w:ascii="Times New Roman" w:hAnsi="Times New Roman" w:cs="Times New Roman"/>
          <w:b/>
          <w:i/>
          <w:sz w:val="24"/>
          <w:szCs w:val="24"/>
          <w:u w:val="single"/>
        </w:rPr>
        <w:t>4 класс (6 часов)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iCs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1</w:t>
      </w:r>
      <w:r w:rsidRPr="003E63F6">
        <w:rPr>
          <w:rFonts w:ascii="Times New Roman" w:hAnsi="Times New Roman" w:cs="Times New Roman"/>
          <w:sz w:val="24"/>
          <w:szCs w:val="24"/>
        </w:rPr>
        <w:t>«Мы здоровьем дорожим – соблюдая свой режим»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2.</w:t>
      </w:r>
      <w:r w:rsidRPr="003E63F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E63F6">
        <w:rPr>
          <w:rFonts w:ascii="Times New Roman" w:hAnsi="Times New Roman" w:cs="Times New Roman"/>
          <w:sz w:val="24"/>
          <w:szCs w:val="24"/>
        </w:rPr>
        <w:t>«Класс не улица ребята! И запомнить это надо!»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3</w:t>
      </w:r>
      <w:r w:rsidRPr="003E63F6">
        <w:rPr>
          <w:rFonts w:ascii="Times New Roman" w:hAnsi="Times New Roman" w:cs="Times New Roman"/>
          <w:sz w:val="24"/>
          <w:szCs w:val="24"/>
        </w:rPr>
        <w:t xml:space="preserve"> Кукольный спектакль «Спеши делать добро»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</w:t>
      </w:r>
      <w:proofErr w:type="gramStart"/>
      <w:r w:rsidRPr="003E63F6">
        <w:rPr>
          <w:rFonts w:ascii="Times New Roman" w:hAnsi="Times New Roman" w:cs="Times New Roman"/>
          <w:i/>
          <w:sz w:val="24"/>
          <w:szCs w:val="24"/>
        </w:rPr>
        <w:t>4</w:t>
      </w:r>
      <w:proofErr w:type="gramEnd"/>
      <w:r w:rsidRPr="003E63F6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3E63F6">
        <w:rPr>
          <w:rFonts w:ascii="Times New Roman" w:hAnsi="Times New Roman" w:cs="Times New Roman"/>
          <w:sz w:val="24"/>
          <w:szCs w:val="24"/>
        </w:rPr>
        <w:t>Что такое дружба? Как дружить в школе?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5 </w:t>
      </w:r>
      <w:r w:rsidRPr="003E63F6">
        <w:rPr>
          <w:rFonts w:ascii="Times New Roman" w:hAnsi="Times New Roman" w:cs="Times New Roman"/>
          <w:sz w:val="24"/>
          <w:szCs w:val="24"/>
        </w:rPr>
        <w:t>Мода и школьные будни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  <w:u w:val="single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6 </w:t>
      </w:r>
      <w:r w:rsidRPr="003E63F6">
        <w:rPr>
          <w:rFonts w:ascii="Times New Roman" w:hAnsi="Times New Roman" w:cs="Times New Roman"/>
          <w:sz w:val="24"/>
          <w:szCs w:val="24"/>
          <w:u w:val="single"/>
        </w:rPr>
        <w:t>Делу время</w:t>
      </w:r>
      <w:proofErr w:type="gramStart"/>
      <w:r w:rsidRPr="003E63F6">
        <w:rPr>
          <w:rFonts w:ascii="Times New Roman" w:hAnsi="Times New Roman" w:cs="Times New Roman"/>
          <w:sz w:val="24"/>
          <w:szCs w:val="24"/>
          <w:u w:val="single"/>
        </w:rPr>
        <w:t xml:space="preserve"> ,</w:t>
      </w:r>
      <w:proofErr w:type="gramEnd"/>
      <w:r w:rsidRPr="003E63F6">
        <w:rPr>
          <w:rFonts w:ascii="Times New Roman" w:hAnsi="Times New Roman" w:cs="Times New Roman"/>
          <w:sz w:val="24"/>
          <w:szCs w:val="24"/>
          <w:u w:val="single"/>
        </w:rPr>
        <w:t xml:space="preserve"> потехе час. Текущий контроль знани</w:t>
      </w:r>
      <w:proofErr w:type="gramStart"/>
      <w:r w:rsidRPr="003E63F6">
        <w:rPr>
          <w:rFonts w:ascii="Times New Roman" w:hAnsi="Times New Roman" w:cs="Times New Roman"/>
          <w:sz w:val="24"/>
          <w:szCs w:val="24"/>
          <w:u w:val="single"/>
        </w:rPr>
        <w:t>й-</w:t>
      </w:r>
      <w:proofErr w:type="gramEnd"/>
      <w:r w:rsidRPr="003E63F6">
        <w:rPr>
          <w:rFonts w:ascii="Times New Roman" w:hAnsi="Times New Roman" w:cs="Times New Roman"/>
          <w:sz w:val="24"/>
          <w:szCs w:val="24"/>
          <w:u w:val="single"/>
        </w:rPr>
        <w:t xml:space="preserve">  игра викторина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  <w:u w:val="single"/>
        </w:rPr>
      </w:pP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2B02F2" w:rsidRPr="004B69EB" w:rsidRDefault="002B02F2" w:rsidP="002B02F2">
      <w:pPr>
        <w:pStyle w:val="a8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B69EB">
        <w:rPr>
          <w:rFonts w:ascii="Times New Roman" w:hAnsi="Times New Roman" w:cs="Times New Roman"/>
          <w:b/>
          <w:i/>
          <w:sz w:val="24"/>
          <w:szCs w:val="24"/>
        </w:rPr>
        <w:t>Раздел 5. Чтоб забыть про докторов</w:t>
      </w:r>
      <w:r w:rsidRPr="004B69EB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proofErr w:type="gramStart"/>
      <w:r w:rsidRPr="004B69EB">
        <w:rPr>
          <w:rFonts w:ascii="Times New Roman" w:hAnsi="Times New Roman" w:cs="Times New Roman"/>
          <w:b/>
          <w:i/>
          <w:sz w:val="24"/>
          <w:szCs w:val="24"/>
        </w:rPr>
        <w:t xml:space="preserve">( </w:t>
      </w:r>
      <w:proofErr w:type="gramEnd"/>
      <w:r w:rsidRPr="004B69EB">
        <w:rPr>
          <w:rFonts w:ascii="Times New Roman" w:hAnsi="Times New Roman" w:cs="Times New Roman"/>
          <w:b/>
          <w:i/>
          <w:sz w:val="24"/>
          <w:szCs w:val="24"/>
        </w:rPr>
        <w:t>16ч.)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sz w:val="24"/>
          <w:szCs w:val="24"/>
        </w:rPr>
        <w:t>Обучение здоровому образу жизни за счет формирования умений делать выбор "быть здоровым".</w:t>
      </w:r>
    </w:p>
    <w:p w:rsidR="002B02F2" w:rsidRPr="004B69EB" w:rsidRDefault="002B02F2" w:rsidP="002B02F2">
      <w:pPr>
        <w:pStyle w:val="a8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  <w:r w:rsidRPr="004B69EB">
        <w:rPr>
          <w:rFonts w:ascii="Times New Roman" w:hAnsi="Times New Roman" w:cs="Times New Roman"/>
          <w:b/>
          <w:i/>
          <w:sz w:val="24"/>
          <w:szCs w:val="24"/>
          <w:u w:val="single"/>
        </w:rPr>
        <w:t>1 класс (4 часа)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1</w:t>
      </w:r>
      <w:proofErr w:type="gramStart"/>
      <w:r w:rsidRPr="003E63F6">
        <w:rPr>
          <w:rFonts w:ascii="Times New Roman" w:hAnsi="Times New Roman" w:cs="Times New Roman"/>
          <w:i/>
          <w:sz w:val="24"/>
          <w:szCs w:val="24"/>
        </w:rPr>
        <w:t xml:space="preserve"> Х</w:t>
      </w:r>
      <w:proofErr w:type="gramEnd"/>
      <w:r w:rsidRPr="003E63F6">
        <w:rPr>
          <w:rFonts w:ascii="Times New Roman" w:hAnsi="Times New Roman" w:cs="Times New Roman"/>
          <w:i/>
          <w:sz w:val="24"/>
          <w:szCs w:val="24"/>
        </w:rPr>
        <w:t xml:space="preserve">очу остаться здоровым 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2.</w:t>
      </w:r>
      <w:r w:rsidRPr="003E63F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E63F6">
        <w:rPr>
          <w:rFonts w:ascii="Times New Roman" w:hAnsi="Times New Roman" w:cs="Times New Roman"/>
          <w:sz w:val="24"/>
          <w:szCs w:val="24"/>
        </w:rPr>
        <w:t>Вкусные и полезные вкусности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3. </w:t>
      </w:r>
      <w:r w:rsidRPr="003E63F6">
        <w:rPr>
          <w:rFonts w:ascii="Times New Roman" w:hAnsi="Times New Roman" w:cs="Times New Roman"/>
          <w:sz w:val="24"/>
          <w:szCs w:val="24"/>
        </w:rPr>
        <w:t>День здоровья</w:t>
      </w:r>
      <w:r w:rsidRPr="003E63F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3E63F6">
        <w:rPr>
          <w:rFonts w:ascii="Times New Roman" w:hAnsi="Times New Roman" w:cs="Times New Roman"/>
          <w:sz w:val="24"/>
          <w:szCs w:val="24"/>
        </w:rPr>
        <w:t xml:space="preserve"> «Как хорошо      здоровым быть»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  <w:u w:val="single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4</w:t>
      </w:r>
      <w:r w:rsidRPr="003E63F6">
        <w:rPr>
          <w:rFonts w:ascii="Times New Roman" w:hAnsi="Times New Roman" w:cs="Times New Roman"/>
          <w:sz w:val="24"/>
          <w:szCs w:val="24"/>
        </w:rPr>
        <w:t>«</w:t>
      </w:r>
      <w:r w:rsidRPr="003E63F6">
        <w:rPr>
          <w:rFonts w:ascii="Times New Roman" w:hAnsi="Times New Roman" w:cs="Times New Roman"/>
          <w:sz w:val="24"/>
          <w:szCs w:val="24"/>
          <w:u w:val="single"/>
        </w:rPr>
        <w:t>Как сохранять и укреплять свое здоровье» Текущий контроль знани</w:t>
      </w:r>
      <w:proofErr w:type="gramStart"/>
      <w:r w:rsidRPr="003E63F6">
        <w:rPr>
          <w:rFonts w:ascii="Times New Roman" w:hAnsi="Times New Roman" w:cs="Times New Roman"/>
          <w:sz w:val="24"/>
          <w:szCs w:val="24"/>
          <w:u w:val="single"/>
        </w:rPr>
        <w:t>й-</w:t>
      </w:r>
      <w:proofErr w:type="gramEnd"/>
      <w:r w:rsidRPr="003E63F6">
        <w:rPr>
          <w:rFonts w:ascii="Times New Roman" w:hAnsi="Times New Roman" w:cs="Times New Roman"/>
          <w:sz w:val="24"/>
          <w:szCs w:val="24"/>
          <w:u w:val="single"/>
        </w:rPr>
        <w:t xml:space="preserve"> круглый стол</w:t>
      </w:r>
    </w:p>
    <w:p w:rsidR="002B02F2" w:rsidRPr="004B69EB" w:rsidRDefault="002B02F2" w:rsidP="002B02F2">
      <w:pPr>
        <w:pStyle w:val="a8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B69EB">
        <w:rPr>
          <w:rFonts w:ascii="Times New Roman" w:hAnsi="Times New Roman" w:cs="Times New Roman"/>
          <w:b/>
          <w:i/>
          <w:sz w:val="24"/>
          <w:szCs w:val="24"/>
          <w:u w:val="single"/>
        </w:rPr>
        <w:t>2 класс (4 часа)</w:t>
      </w:r>
    </w:p>
    <w:p w:rsidR="002B02F2" w:rsidRPr="001622CF" w:rsidRDefault="002B02F2" w:rsidP="002B02F2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1622CF">
        <w:rPr>
          <w:rFonts w:ascii="Times New Roman" w:hAnsi="Times New Roman" w:cs="Times New Roman"/>
          <w:b/>
          <w:i/>
          <w:sz w:val="24"/>
          <w:szCs w:val="24"/>
        </w:rPr>
        <w:t>Тема 1</w:t>
      </w:r>
      <w:r w:rsidRPr="001622CF">
        <w:rPr>
          <w:rFonts w:ascii="Times New Roman" w:hAnsi="Times New Roman" w:cs="Times New Roman"/>
          <w:b/>
          <w:sz w:val="24"/>
          <w:szCs w:val="24"/>
        </w:rPr>
        <w:t xml:space="preserve"> С. Преображенский «Огородники» </w:t>
      </w:r>
    </w:p>
    <w:p w:rsidR="002B02F2" w:rsidRPr="001622CF" w:rsidRDefault="002B02F2" w:rsidP="002B02F2">
      <w:pPr>
        <w:pStyle w:val="a8"/>
        <w:rPr>
          <w:rFonts w:ascii="Times New Roman" w:hAnsi="Times New Roman" w:cs="Times New Roman"/>
          <w:b/>
          <w:sz w:val="24"/>
          <w:szCs w:val="24"/>
        </w:rPr>
      </w:pPr>
      <w:r w:rsidRPr="001622CF">
        <w:rPr>
          <w:rFonts w:ascii="Times New Roman" w:hAnsi="Times New Roman" w:cs="Times New Roman"/>
          <w:b/>
          <w:i/>
          <w:sz w:val="24"/>
          <w:szCs w:val="24"/>
        </w:rPr>
        <w:t>Тема 2.</w:t>
      </w:r>
      <w:r w:rsidRPr="001622CF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1622CF">
        <w:rPr>
          <w:rFonts w:ascii="Times New Roman" w:hAnsi="Times New Roman" w:cs="Times New Roman"/>
          <w:b/>
          <w:sz w:val="24"/>
          <w:szCs w:val="24"/>
        </w:rPr>
        <w:t>Как защитить себя от болезни</w:t>
      </w:r>
      <w:proofErr w:type="gramStart"/>
      <w:r w:rsidRPr="001622CF">
        <w:rPr>
          <w:rFonts w:ascii="Times New Roman" w:hAnsi="Times New Roman" w:cs="Times New Roman"/>
          <w:b/>
          <w:sz w:val="24"/>
          <w:szCs w:val="24"/>
        </w:rPr>
        <w:t>.(</w:t>
      </w:r>
      <w:proofErr w:type="gramEnd"/>
      <w:r w:rsidRPr="001622CF">
        <w:rPr>
          <w:rFonts w:ascii="Times New Roman" w:hAnsi="Times New Roman" w:cs="Times New Roman"/>
          <w:b/>
          <w:sz w:val="24"/>
          <w:szCs w:val="24"/>
        </w:rPr>
        <w:t>Выставка рисунков)</w:t>
      </w:r>
    </w:p>
    <w:p w:rsidR="002B02F2" w:rsidRPr="001622CF" w:rsidRDefault="002B02F2" w:rsidP="002B02F2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1622CF">
        <w:rPr>
          <w:rFonts w:ascii="Times New Roman" w:hAnsi="Times New Roman" w:cs="Times New Roman"/>
          <w:b/>
          <w:i/>
          <w:sz w:val="24"/>
          <w:szCs w:val="24"/>
        </w:rPr>
        <w:t>Тема 3</w:t>
      </w:r>
      <w:r w:rsidRPr="001622CF">
        <w:rPr>
          <w:rFonts w:ascii="Times New Roman" w:hAnsi="Times New Roman" w:cs="Times New Roman"/>
          <w:b/>
          <w:sz w:val="24"/>
          <w:szCs w:val="24"/>
        </w:rPr>
        <w:t xml:space="preserve"> День здоровья «Самый здоровый класс»</w:t>
      </w:r>
    </w:p>
    <w:p w:rsidR="002B02F2" w:rsidRPr="001622CF" w:rsidRDefault="002B02F2" w:rsidP="002B02F2">
      <w:pPr>
        <w:pStyle w:val="a8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1622CF">
        <w:rPr>
          <w:rFonts w:ascii="Times New Roman" w:hAnsi="Times New Roman" w:cs="Times New Roman"/>
          <w:b/>
          <w:i/>
          <w:sz w:val="24"/>
          <w:szCs w:val="24"/>
        </w:rPr>
        <w:t>Тема 4</w:t>
      </w:r>
      <w:r w:rsidRPr="001622CF">
        <w:rPr>
          <w:rFonts w:ascii="Times New Roman" w:hAnsi="Times New Roman" w:cs="Times New Roman"/>
          <w:b/>
          <w:sz w:val="24"/>
          <w:szCs w:val="24"/>
        </w:rPr>
        <w:t xml:space="preserve"> «</w:t>
      </w:r>
      <w:r w:rsidRPr="001622CF">
        <w:rPr>
          <w:rFonts w:ascii="Times New Roman" w:hAnsi="Times New Roman" w:cs="Times New Roman"/>
          <w:b/>
          <w:sz w:val="24"/>
          <w:szCs w:val="24"/>
          <w:u w:val="single"/>
        </w:rPr>
        <w:t>Разговор о правильном питании» Вкусные и полезные вкусности</w:t>
      </w:r>
    </w:p>
    <w:p w:rsidR="002B02F2" w:rsidRPr="001622CF" w:rsidRDefault="002B02F2" w:rsidP="002B02F2">
      <w:pPr>
        <w:pStyle w:val="a8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622CF">
        <w:rPr>
          <w:rFonts w:ascii="Times New Roman" w:hAnsi="Times New Roman" w:cs="Times New Roman"/>
          <w:b/>
          <w:sz w:val="24"/>
          <w:szCs w:val="24"/>
          <w:u w:val="single"/>
        </w:rPr>
        <w:t>Текущий контроль знани</w:t>
      </w:r>
      <w:proofErr w:type="gramStart"/>
      <w:r w:rsidRPr="001622CF">
        <w:rPr>
          <w:rFonts w:ascii="Times New Roman" w:hAnsi="Times New Roman" w:cs="Times New Roman"/>
          <w:b/>
          <w:sz w:val="24"/>
          <w:szCs w:val="24"/>
          <w:u w:val="single"/>
        </w:rPr>
        <w:t>й-</w:t>
      </w:r>
      <w:proofErr w:type="gramEnd"/>
      <w:r w:rsidRPr="001622CF">
        <w:rPr>
          <w:rFonts w:ascii="Times New Roman" w:hAnsi="Times New Roman" w:cs="Times New Roman"/>
          <w:b/>
          <w:bCs/>
          <w:sz w:val="24"/>
          <w:szCs w:val="24"/>
          <w:u w:val="single"/>
        </w:rPr>
        <w:t xml:space="preserve"> городской конкурс</w:t>
      </w:r>
      <w:r w:rsidRPr="001622CF">
        <w:rPr>
          <w:rFonts w:ascii="Times New Roman" w:hAnsi="Times New Roman" w:cs="Times New Roman"/>
          <w:b/>
          <w:sz w:val="24"/>
          <w:szCs w:val="24"/>
          <w:u w:val="single"/>
        </w:rPr>
        <w:t>«Разговор о правильном питании»</w:t>
      </w:r>
    </w:p>
    <w:p w:rsidR="002B02F2" w:rsidRPr="004B69EB" w:rsidRDefault="002B02F2" w:rsidP="002B02F2">
      <w:pPr>
        <w:pStyle w:val="a8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B69EB">
        <w:rPr>
          <w:rFonts w:ascii="Times New Roman" w:hAnsi="Times New Roman" w:cs="Times New Roman"/>
          <w:b/>
          <w:i/>
          <w:sz w:val="24"/>
          <w:szCs w:val="24"/>
          <w:u w:val="single"/>
        </w:rPr>
        <w:t>3 класс (4 часа)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1</w:t>
      </w:r>
      <w:r w:rsidRPr="003E63F6">
        <w:rPr>
          <w:rFonts w:ascii="Times New Roman" w:hAnsi="Times New Roman" w:cs="Times New Roman"/>
          <w:sz w:val="24"/>
          <w:szCs w:val="24"/>
        </w:rPr>
        <w:t xml:space="preserve"> Шарль Перро «Красная шапочка»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2.</w:t>
      </w:r>
      <w:r w:rsidRPr="003E63F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E63F6">
        <w:rPr>
          <w:rFonts w:ascii="Times New Roman" w:hAnsi="Times New Roman" w:cs="Times New Roman"/>
          <w:sz w:val="24"/>
          <w:szCs w:val="24"/>
        </w:rPr>
        <w:t>Движение это жизнь</w:t>
      </w:r>
      <w:r w:rsidRPr="003E63F6">
        <w:rPr>
          <w:rFonts w:ascii="Times New Roman" w:hAnsi="Times New Roman" w:cs="Times New Roman"/>
          <w:i/>
          <w:sz w:val="24"/>
          <w:szCs w:val="24"/>
        </w:rPr>
        <w:t xml:space="preserve"> 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3</w:t>
      </w:r>
      <w:r w:rsidRPr="003E63F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3E63F6">
        <w:rPr>
          <w:rFonts w:ascii="Times New Roman" w:hAnsi="Times New Roman" w:cs="Times New Roman"/>
          <w:sz w:val="24"/>
          <w:szCs w:val="24"/>
        </w:rPr>
        <w:t>День здоровья «Дальше, быстрее, выше»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  <w:u w:val="single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4</w:t>
      </w:r>
      <w:r w:rsidRPr="003E63F6">
        <w:rPr>
          <w:rFonts w:ascii="Times New Roman" w:hAnsi="Times New Roman" w:cs="Times New Roman"/>
          <w:sz w:val="24"/>
          <w:szCs w:val="24"/>
          <w:u w:val="single"/>
        </w:rPr>
        <w:t>«Разговор о правильном питании» Вкусные и полезные вкусности Текущий контроль знаний городской конкурс «Разговор о правильном питании»</w:t>
      </w:r>
    </w:p>
    <w:p w:rsidR="002B02F2" w:rsidRPr="004B69EB" w:rsidRDefault="002B02F2" w:rsidP="002B02F2">
      <w:pPr>
        <w:pStyle w:val="a8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B69EB">
        <w:rPr>
          <w:rFonts w:ascii="Times New Roman" w:hAnsi="Times New Roman" w:cs="Times New Roman"/>
          <w:b/>
          <w:i/>
          <w:sz w:val="24"/>
          <w:szCs w:val="24"/>
          <w:u w:val="single"/>
        </w:rPr>
        <w:t>4 класс (4 часа)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iCs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</w:t>
      </w:r>
      <w:r w:rsidRPr="003E63F6">
        <w:rPr>
          <w:rFonts w:ascii="Times New Roman" w:hAnsi="Times New Roman" w:cs="Times New Roman"/>
          <w:sz w:val="24"/>
          <w:szCs w:val="24"/>
        </w:rPr>
        <w:t>1Чтоб болезней не бояться, надо спортом заниматься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2.</w:t>
      </w:r>
      <w:r w:rsidRPr="003E63F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E63F6">
        <w:rPr>
          <w:rFonts w:ascii="Times New Roman" w:hAnsi="Times New Roman" w:cs="Times New Roman"/>
          <w:sz w:val="24"/>
          <w:szCs w:val="24"/>
        </w:rPr>
        <w:t>День здоровья</w:t>
      </w:r>
      <w:r w:rsidRPr="003E63F6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3E63F6">
        <w:rPr>
          <w:rFonts w:ascii="Times New Roman" w:hAnsi="Times New Roman" w:cs="Times New Roman"/>
          <w:sz w:val="24"/>
          <w:szCs w:val="24"/>
        </w:rPr>
        <w:t xml:space="preserve">«За здоровый образ жизни». 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3</w:t>
      </w:r>
      <w:r w:rsidRPr="003E63F6">
        <w:rPr>
          <w:rFonts w:ascii="Times New Roman" w:hAnsi="Times New Roman" w:cs="Times New Roman"/>
          <w:sz w:val="24"/>
          <w:szCs w:val="24"/>
        </w:rPr>
        <w:t xml:space="preserve"> Кукольный спектакль  Преображенский «Огородники»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  <w:u w:val="single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4</w:t>
      </w:r>
      <w:r w:rsidRPr="003E63F6">
        <w:rPr>
          <w:rFonts w:ascii="Times New Roman" w:hAnsi="Times New Roman" w:cs="Times New Roman"/>
          <w:sz w:val="24"/>
          <w:szCs w:val="24"/>
          <w:u w:val="single"/>
        </w:rPr>
        <w:t>«Разговор о правильном питании» Вкусные и полезные вкусности Текущий контроль знаний городской конкурс «Разговор о правильном питании»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i/>
          <w:sz w:val="24"/>
          <w:szCs w:val="24"/>
        </w:rPr>
      </w:pPr>
    </w:p>
    <w:p w:rsidR="002B02F2" w:rsidRPr="004B69EB" w:rsidRDefault="002B02F2" w:rsidP="002B02F2">
      <w:pPr>
        <w:pStyle w:val="a8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B69EB">
        <w:rPr>
          <w:rFonts w:ascii="Times New Roman" w:hAnsi="Times New Roman" w:cs="Times New Roman"/>
          <w:b/>
          <w:i/>
          <w:sz w:val="24"/>
          <w:szCs w:val="24"/>
        </w:rPr>
        <w:t>Раздел 6. Я и моё ближайшее окружение (15 ч.)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sz w:val="24"/>
          <w:szCs w:val="24"/>
        </w:rPr>
        <w:t>Развитие познавательных процессов, значимые взрослые, вредные привычки, настроение в школе и дома; моё настроение, ориентировано на формирование  позитивного отношения к самому себе, потребности в саморазвитии, стимулирование к самовоспитанию.</w:t>
      </w:r>
    </w:p>
    <w:p w:rsidR="002B02F2" w:rsidRPr="004B69EB" w:rsidRDefault="002B02F2" w:rsidP="002B02F2">
      <w:pPr>
        <w:pStyle w:val="a8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  <w:r w:rsidRPr="004B69EB"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r w:rsidRPr="004B69EB">
        <w:rPr>
          <w:rFonts w:ascii="Times New Roman" w:hAnsi="Times New Roman" w:cs="Times New Roman"/>
          <w:b/>
          <w:i/>
          <w:sz w:val="24"/>
          <w:szCs w:val="24"/>
          <w:u w:val="single"/>
        </w:rPr>
        <w:t>1 класс (3 часа)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i/>
          <w:iCs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1</w:t>
      </w:r>
      <w:r w:rsidRPr="003E63F6">
        <w:rPr>
          <w:rFonts w:ascii="Times New Roman" w:hAnsi="Times New Roman" w:cs="Times New Roman"/>
          <w:i/>
          <w:sz w:val="24"/>
          <w:szCs w:val="24"/>
        </w:rPr>
        <w:tab/>
      </w:r>
      <w:r w:rsidRPr="003E63F6">
        <w:rPr>
          <w:rFonts w:ascii="Times New Roman" w:hAnsi="Times New Roman" w:cs="Times New Roman"/>
          <w:sz w:val="24"/>
          <w:szCs w:val="24"/>
        </w:rPr>
        <w:t>Моё настроение. Передай улыбку по кругу.  Выставка рисунков «Моё настроение»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2.</w:t>
      </w:r>
      <w:r w:rsidRPr="003E63F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E63F6">
        <w:rPr>
          <w:rFonts w:ascii="Times New Roman" w:hAnsi="Times New Roman" w:cs="Times New Roman"/>
          <w:sz w:val="24"/>
          <w:szCs w:val="24"/>
        </w:rPr>
        <w:t>Вредные и полезные привычки.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  <w:u w:val="single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3</w:t>
      </w:r>
      <w:r w:rsidRPr="003E63F6">
        <w:rPr>
          <w:rFonts w:ascii="Times New Roman" w:hAnsi="Times New Roman" w:cs="Times New Roman"/>
          <w:i/>
          <w:sz w:val="24"/>
          <w:szCs w:val="24"/>
        </w:rPr>
        <w:tab/>
      </w:r>
      <w:r w:rsidRPr="003E63F6">
        <w:rPr>
          <w:rFonts w:ascii="Times New Roman" w:hAnsi="Times New Roman" w:cs="Times New Roman"/>
          <w:sz w:val="24"/>
          <w:szCs w:val="24"/>
          <w:u w:val="single"/>
        </w:rPr>
        <w:t>Я б в спасатели пошел” Текущий контроль знани</w:t>
      </w:r>
      <w:proofErr w:type="gramStart"/>
      <w:r w:rsidRPr="003E63F6">
        <w:rPr>
          <w:rFonts w:ascii="Times New Roman" w:hAnsi="Times New Roman" w:cs="Times New Roman"/>
          <w:sz w:val="24"/>
          <w:szCs w:val="24"/>
          <w:u w:val="single"/>
        </w:rPr>
        <w:t>й-</w:t>
      </w:r>
      <w:proofErr w:type="gramEnd"/>
      <w:r w:rsidRPr="003E63F6">
        <w:rPr>
          <w:rFonts w:ascii="Times New Roman" w:hAnsi="Times New Roman" w:cs="Times New Roman"/>
          <w:sz w:val="24"/>
          <w:szCs w:val="24"/>
          <w:u w:val="single"/>
        </w:rPr>
        <w:t xml:space="preserve"> ролевая игра</w:t>
      </w:r>
    </w:p>
    <w:p w:rsidR="002B02F2" w:rsidRPr="004B69EB" w:rsidRDefault="002B02F2" w:rsidP="002B02F2">
      <w:pPr>
        <w:pStyle w:val="a8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B69EB">
        <w:rPr>
          <w:rFonts w:ascii="Times New Roman" w:hAnsi="Times New Roman" w:cs="Times New Roman"/>
          <w:b/>
          <w:i/>
          <w:sz w:val="24"/>
          <w:szCs w:val="24"/>
          <w:u w:val="single"/>
        </w:rPr>
        <w:t>2 класс (4 часа)</w:t>
      </w:r>
    </w:p>
    <w:p w:rsidR="002B02F2" w:rsidRPr="001622CF" w:rsidRDefault="002B02F2" w:rsidP="002B02F2">
      <w:pPr>
        <w:pStyle w:val="a8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1622CF">
        <w:rPr>
          <w:rFonts w:ascii="Times New Roman" w:hAnsi="Times New Roman" w:cs="Times New Roman"/>
          <w:b/>
          <w:i/>
          <w:sz w:val="24"/>
          <w:szCs w:val="24"/>
        </w:rPr>
        <w:t>Тема 1</w:t>
      </w:r>
      <w:r w:rsidRPr="001622CF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1622CF">
        <w:rPr>
          <w:rFonts w:ascii="Times New Roman" w:hAnsi="Times New Roman" w:cs="Times New Roman"/>
          <w:b/>
          <w:sz w:val="24"/>
          <w:szCs w:val="24"/>
        </w:rPr>
        <w:t>Мир эмоций и чувств</w:t>
      </w:r>
    </w:p>
    <w:p w:rsidR="002B02F2" w:rsidRPr="001622CF" w:rsidRDefault="002B02F2" w:rsidP="002B02F2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1622CF">
        <w:rPr>
          <w:rFonts w:ascii="Times New Roman" w:hAnsi="Times New Roman" w:cs="Times New Roman"/>
          <w:b/>
          <w:i/>
          <w:sz w:val="24"/>
          <w:szCs w:val="24"/>
        </w:rPr>
        <w:t>Тема 2.</w:t>
      </w:r>
      <w:r w:rsidRPr="001622CF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1622CF">
        <w:rPr>
          <w:rFonts w:ascii="Times New Roman" w:hAnsi="Times New Roman" w:cs="Times New Roman"/>
          <w:b/>
          <w:sz w:val="24"/>
          <w:szCs w:val="24"/>
        </w:rPr>
        <w:t>Вредные привычки</w:t>
      </w:r>
    </w:p>
    <w:p w:rsidR="002B02F2" w:rsidRPr="001622CF" w:rsidRDefault="002B02F2" w:rsidP="002B02F2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1622CF">
        <w:rPr>
          <w:rFonts w:ascii="Times New Roman" w:hAnsi="Times New Roman" w:cs="Times New Roman"/>
          <w:b/>
          <w:i/>
          <w:sz w:val="24"/>
          <w:szCs w:val="24"/>
        </w:rPr>
        <w:t>Тема 3</w:t>
      </w:r>
      <w:r w:rsidRPr="001622CF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1622CF">
        <w:rPr>
          <w:rFonts w:ascii="Times New Roman" w:hAnsi="Times New Roman" w:cs="Times New Roman"/>
          <w:b/>
          <w:sz w:val="24"/>
          <w:szCs w:val="24"/>
        </w:rPr>
        <w:t>«Веснянка»</w:t>
      </w:r>
    </w:p>
    <w:p w:rsidR="002B02F2" w:rsidRPr="001622CF" w:rsidRDefault="002B02F2" w:rsidP="002B02F2">
      <w:pPr>
        <w:pStyle w:val="a8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622CF">
        <w:rPr>
          <w:rFonts w:ascii="Times New Roman" w:hAnsi="Times New Roman" w:cs="Times New Roman"/>
          <w:b/>
          <w:i/>
          <w:sz w:val="24"/>
          <w:szCs w:val="24"/>
        </w:rPr>
        <w:t>Тема 4</w:t>
      </w:r>
      <w:proofErr w:type="gramStart"/>
      <w:r w:rsidRPr="001622CF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1622CF">
        <w:rPr>
          <w:rFonts w:ascii="Times New Roman" w:hAnsi="Times New Roman" w:cs="Times New Roman"/>
          <w:b/>
          <w:sz w:val="24"/>
          <w:szCs w:val="24"/>
          <w:u w:val="single"/>
        </w:rPr>
        <w:t>В</w:t>
      </w:r>
      <w:proofErr w:type="gramEnd"/>
      <w:r w:rsidRPr="001622CF">
        <w:rPr>
          <w:rFonts w:ascii="Times New Roman" w:hAnsi="Times New Roman" w:cs="Times New Roman"/>
          <w:b/>
          <w:sz w:val="24"/>
          <w:szCs w:val="24"/>
          <w:u w:val="single"/>
        </w:rPr>
        <w:t xml:space="preserve"> мире интересного. Текущий контроль знани</w:t>
      </w:r>
      <w:proofErr w:type="gramStart"/>
      <w:r w:rsidRPr="001622CF">
        <w:rPr>
          <w:rFonts w:ascii="Times New Roman" w:hAnsi="Times New Roman" w:cs="Times New Roman"/>
          <w:b/>
          <w:sz w:val="24"/>
          <w:szCs w:val="24"/>
          <w:u w:val="single"/>
        </w:rPr>
        <w:t>й-</w:t>
      </w:r>
      <w:proofErr w:type="gramEnd"/>
      <w:r w:rsidRPr="001622CF">
        <w:rPr>
          <w:rFonts w:ascii="Times New Roman" w:hAnsi="Times New Roman" w:cs="Times New Roman"/>
          <w:b/>
          <w:sz w:val="24"/>
          <w:szCs w:val="24"/>
          <w:u w:val="single"/>
        </w:rPr>
        <w:t xml:space="preserve"> Научно –практическая конференция</w:t>
      </w:r>
    </w:p>
    <w:p w:rsidR="002B02F2" w:rsidRPr="004B69EB" w:rsidRDefault="002B02F2" w:rsidP="002B02F2">
      <w:pPr>
        <w:pStyle w:val="a8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B69EB">
        <w:rPr>
          <w:rFonts w:ascii="Times New Roman" w:hAnsi="Times New Roman" w:cs="Times New Roman"/>
          <w:b/>
          <w:i/>
          <w:sz w:val="24"/>
          <w:szCs w:val="24"/>
          <w:u w:val="single"/>
        </w:rPr>
        <w:t>3 класс (4 часа)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i/>
          <w:iCs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1</w:t>
      </w:r>
      <w:r w:rsidRPr="003E63F6">
        <w:rPr>
          <w:rFonts w:ascii="Times New Roman" w:hAnsi="Times New Roman" w:cs="Times New Roman"/>
          <w:i/>
          <w:sz w:val="24"/>
          <w:szCs w:val="24"/>
        </w:rPr>
        <w:tab/>
      </w:r>
      <w:r w:rsidRPr="003E63F6">
        <w:rPr>
          <w:rFonts w:ascii="Times New Roman" w:hAnsi="Times New Roman" w:cs="Times New Roman"/>
          <w:sz w:val="24"/>
          <w:szCs w:val="24"/>
        </w:rPr>
        <w:t>Мир моих увлечений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2.</w:t>
      </w:r>
      <w:r w:rsidRPr="003E63F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E63F6">
        <w:rPr>
          <w:rFonts w:ascii="Times New Roman" w:hAnsi="Times New Roman" w:cs="Times New Roman"/>
          <w:sz w:val="24"/>
          <w:szCs w:val="24"/>
        </w:rPr>
        <w:t>Вредные привычки и их профилактика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3</w:t>
      </w:r>
      <w:r w:rsidRPr="003E63F6">
        <w:rPr>
          <w:rFonts w:ascii="Times New Roman" w:hAnsi="Times New Roman" w:cs="Times New Roman"/>
          <w:i/>
          <w:sz w:val="24"/>
          <w:szCs w:val="24"/>
        </w:rPr>
        <w:tab/>
      </w:r>
      <w:r w:rsidRPr="003E63F6">
        <w:rPr>
          <w:rFonts w:ascii="Times New Roman" w:hAnsi="Times New Roman" w:cs="Times New Roman"/>
          <w:sz w:val="24"/>
          <w:szCs w:val="24"/>
        </w:rPr>
        <w:t>Добро лучше</w:t>
      </w:r>
      <w:proofErr w:type="gramStart"/>
      <w:r w:rsidRPr="003E63F6">
        <w:rPr>
          <w:rFonts w:ascii="Times New Roman" w:hAnsi="Times New Roman" w:cs="Times New Roman"/>
          <w:sz w:val="24"/>
          <w:szCs w:val="24"/>
        </w:rPr>
        <w:t xml:space="preserve"> ,</w:t>
      </w:r>
      <w:proofErr w:type="gramEnd"/>
      <w:r w:rsidRPr="003E63F6">
        <w:rPr>
          <w:rFonts w:ascii="Times New Roman" w:hAnsi="Times New Roman" w:cs="Times New Roman"/>
          <w:sz w:val="24"/>
          <w:szCs w:val="24"/>
        </w:rPr>
        <w:t xml:space="preserve"> чем зло, зависть, жадность.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sz w:val="24"/>
          <w:szCs w:val="24"/>
        </w:rPr>
        <w:t>Кукольный спектакль А.С.Пушкин «Сказка о рыбаке и рыбке»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  <w:u w:val="single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4</w:t>
      </w:r>
      <w:proofErr w:type="gramStart"/>
      <w:r w:rsidRPr="003E63F6">
        <w:rPr>
          <w:rFonts w:ascii="Times New Roman" w:hAnsi="Times New Roman" w:cs="Times New Roman"/>
          <w:i/>
          <w:sz w:val="24"/>
          <w:szCs w:val="24"/>
        </w:rPr>
        <w:tab/>
      </w:r>
      <w:r w:rsidRPr="003E63F6">
        <w:rPr>
          <w:rFonts w:ascii="Times New Roman" w:hAnsi="Times New Roman" w:cs="Times New Roman"/>
          <w:sz w:val="24"/>
          <w:szCs w:val="24"/>
          <w:u w:val="single"/>
        </w:rPr>
        <w:t>В</w:t>
      </w:r>
      <w:proofErr w:type="gramEnd"/>
      <w:r w:rsidRPr="003E63F6">
        <w:rPr>
          <w:rFonts w:ascii="Times New Roman" w:hAnsi="Times New Roman" w:cs="Times New Roman"/>
          <w:sz w:val="24"/>
          <w:szCs w:val="24"/>
          <w:u w:val="single"/>
        </w:rPr>
        <w:t xml:space="preserve"> мире интересного. Текущий контроль знани</w:t>
      </w:r>
      <w:proofErr w:type="gramStart"/>
      <w:r w:rsidRPr="003E63F6">
        <w:rPr>
          <w:rFonts w:ascii="Times New Roman" w:hAnsi="Times New Roman" w:cs="Times New Roman"/>
          <w:sz w:val="24"/>
          <w:szCs w:val="24"/>
          <w:u w:val="single"/>
        </w:rPr>
        <w:t>й-</w:t>
      </w:r>
      <w:proofErr w:type="gramEnd"/>
      <w:r w:rsidRPr="003E63F6">
        <w:rPr>
          <w:rFonts w:ascii="Times New Roman" w:hAnsi="Times New Roman" w:cs="Times New Roman"/>
          <w:sz w:val="24"/>
          <w:szCs w:val="24"/>
          <w:u w:val="single"/>
        </w:rPr>
        <w:t xml:space="preserve"> Научно –практическая конференция</w:t>
      </w:r>
    </w:p>
    <w:p w:rsidR="002B02F2" w:rsidRPr="004B69EB" w:rsidRDefault="002B02F2" w:rsidP="002B02F2">
      <w:pPr>
        <w:pStyle w:val="a8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B69EB">
        <w:rPr>
          <w:rFonts w:ascii="Times New Roman" w:hAnsi="Times New Roman" w:cs="Times New Roman"/>
          <w:b/>
          <w:i/>
          <w:sz w:val="24"/>
          <w:szCs w:val="24"/>
          <w:u w:val="single"/>
        </w:rPr>
        <w:t>4 класс (4 часа)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i/>
          <w:iCs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1</w:t>
      </w:r>
      <w:r w:rsidRPr="003E63F6">
        <w:rPr>
          <w:rFonts w:ascii="Times New Roman" w:hAnsi="Times New Roman" w:cs="Times New Roman"/>
          <w:i/>
          <w:sz w:val="24"/>
          <w:szCs w:val="24"/>
        </w:rPr>
        <w:tab/>
      </w:r>
      <w:r w:rsidRPr="003E63F6">
        <w:rPr>
          <w:rFonts w:ascii="Times New Roman" w:hAnsi="Times New Roman" w:cs="Times New Roman"/>
          <w:sz w:val="24"/>
          <w:szCs w:val="24"/>
        </w:rPr>
        <w:t>Размышление о жизненном опыте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2.</w:t>
      </w:r>
      <w:r w:rsidRPr="003E63F6">
        <w:rPr>
          <w:rFonts w:ascii="Times New Roman" w:hAnsi="Times New Roman" w:cs="Times New Roman"/>
          <w:sz w:val="24"/>
          <w:szCs w:val="24"/>
        </w:rPr>
        <w:t>Вредные привычки и их профилактика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3</w:t>
      </w:r>
      <w:r w:rsidRPr="003E63F6">
        <w:rPr>
          <w:rFonts w:ascii="Times New Roman" w:hAnsi="Times New Roman" w:cs="Times New Roman"/>
          <w:i/>
          <w:sz w:val="24"/>
          <w:szCs w:val="24"/>
        </w:rPr>
        <w:tab/>
      </w:r>
      <w:r w:rsidRPr="003E63F6">
        <w:rPr>
          <w:rFonts w:ascii="Times New Roman" w:hAnsi="Times New Roman" w:cs="Times New Roman"/>
          <w:sz w:val="24"/>
          <w:szCs w:val="24"/>
        </w:rPr>
        <w:t>Школа и моё настроение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  <w:u w:val="single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4</w:t>
      </w:r>
      <w:proofErr w:type="gramStart"/>
      <w:r w:rsidRPr="003E63F6">
        <w:rPr>
          <w:rFonts w:ascii="Times New Roman" w:hAnsi="Times New Roman" w:cs="Times New Roman"/>
          <w:i/>
          <w:sz w:val="24"/>
          <w:szCs w:val="24"/>
        </w:rPr>
        <w:tab/>
      </w:r>
      <w:r w:rsidRPr="003E63F6">
        <w:rPr>
          <w:rFonts w:ascii="Times New Roman" w:hAnsi="Times New Roman" w:cs="Times New Roman"/>
          <w:sz w:val="24"/>
          <w:szCs w:val="24"/>
          <w:u w:val="single"/>
        </w:rPr>
        <w:t>В</w:t>
      </w:r>
      <w:proofErr w:type="gramEnd"/>
      <w:r w:rsidRPr="003E63F6">
        <w:rPr>
          <w:rFonts w:ascii="Times New Roman" w:hAnsi="Times New Roman" w:cs="Times New Roman"/>
          <w:sz w:val="24"/>
          <w:szCs w:val="24"/>
          <w:u w:val="single"/>
        </w:rPr>
        <w:t xml:space="preserve"> мире интересного. Текущий контроль знани</w:t>
      </w:r>
      <w:proofErr w:type="gramStart"/>
      <w:r w:rsidRPr="003E63F6">
        <w:rPr>
          <w:rFonts w:ascii="Times New Roman" w:hAnsi="Times New Roman" w:cs="Times New Roman"/>
          <w:sz w:val="24"/>
          <w:szCs w:val="24"/>
          <w:u w:val="single"/>
        </w:rPr>
        <w:t>й-</w:t>
      </w:r>
      <w:proofErr w:type="gramEnd"/>
      <w:r w:rsidRPr="003E63F6">
        <w:rPr>
          <w:rFonts w:ascii="Times New Roman" w:hAnsi="Times New Roman" w:cs="Times New Roman"/>
          <w:sz w:val="24"/>
          <w:szCs w:val="24"/>
          <w:u w:val="single"/>
        </w:rPr>
        <w:t xml:space="preserve"> итоговая диагностика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2B02F2" w:rsidRPr="004B69EB" w:rsidRDefault="002B02F2" w:rsidP="002B02F2">
      <w:pPr>
        <w:pStyle w:val="a8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B69EB">
        <w:rPr>
          <w:rFonts w:ascii="Times New Roman" w:hAnsi="Times New Roman" w:cs="Times New Roman"/>
          <w:b/>
          <w:i/>
          <w:sz w:val="24"/>
          <w:szCs w:val="24"/>
        </w:rPr>
        <w:t xml:space="preserve">Раздел 7. «Вот и стали мы на год  взрослей» </w:t>
      </w:r>
      <w:proofErr w:type="gramStart"/>
      <w:r w:rsidRPr="004B69EB">
        <w:rPr>
          <w:rFonts w:ascii="Times New Roman" w:hAnsi="Times New Roman" w:cs="Times New Roman"/>
          <w:b/>
          <w:i/>
          <w:sz w:val="24"/>
          <w:szCs w:val="24"/>
        </w:rPr>
        <w:t xml:space="preserve">( </w:t>
      </w:r>
      <w:proofErr w:type="gramEnd"/>
      <w:r w:rsidRPr="004B69EB">
        <w:rPr>
          <w:rFonts w:ascii="Times New Roman" w:hAnsi="Times New Roman" w:cs="Times New Roman"/>
          <w:b/>
          <w:i/>
          <w:sz w:val="24"/>
          <w:szCs w:val="24"/>
        </w:rPr>
        <w:t>16ч.)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sz w:val="24"/>
          <w:szCs w:val="24"/>
        </w:rPr>
        <w:t>Первая доврачебная помощь в летний период, опасности летнего периода.</w:t>
      </w:r>
    </w:p>
    <w:p w:rsidR="002B02F2" w:rsidRPr="004B69EB" w:rsidRDefault="002B02F2" w:rsidP="002B02F2">
      <w:pPr>
        <w:pStyle w:val="a8"/>
        <w:rPr>
          <w:rFonts w:ascii="Times New Roman" w:hAnsi="Times New Roman" w:cs="Times New Roman"/>
          <w:b/>
          <w:i/>
          <w:iCs/>
          <w:sz w:val="24"/>
          <w:szCs w:val="24"/>
          <w:u w:val="single"/>
        </w:rPr>
      </w:pPr>
      <w:r w:rsidRPr="003E63F6">
        <w:rPr>
          <w:rFonts w:ascii="Times New Roman" w:hAnsi="Times New Roman" w:cs="Times New Roman"/>
          <w:i/>
          <w:sz w:val="24"/>
          <w:szCs w:val="24"/>
          <w:u w:val="single"/>
        </w:rPr>
        <w:t xml:space="preserve"> </w:t>
      </w:r>
      <w:r w:rsidRPr="004B69EB">
        <w:rPr>
          <w:rFonts w:ascii="Times New Roman" w:hAnsi="Times New Roman" w:cs="Times New Roman"/>
          <w:b/>
          <w:i/>
          <w:sz w:val="24"/>
          <w:szCs w:val="24"/>
          <w:u w:val="single"/>
        </w:rPr>
        <w:t>1 класс (4 ча</w:t>
      </w: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с</w:t>
      </w:r>
      <w:r w:rsidRPr="004B69EB">
        <w:rPr>
          <w:rFonts w:ascii="Times New Roman" w:hAnsi="Times New Roman" w:cs="Times New Roman"/>
          <w:b/>
          <w:i/>
          <w:sz w:val="24"/>
          <w:szCs w:val="24"/>
          <w:u w:val="single"/>
        </w:rPr>
        <w:t>а)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i/>
          <w:iCs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1</w:t>
      </w:r>
      <w:r w:rsidRPr="003E63F6">
        <w:rPr>
          <w:rFonts w:ascii="Times New Roman" w:hAnsi="Times New Roman" w:cs="Times New Roman"/>
          <w:i/>
          <w:sz w:val="24"/>
          <w:szCs w:val="24"/>
        </w:rPr>
        <w:tab/>
      </w:r>
      <w:r w:rsidRPr="003E63F6">
        <w:rPr>
          <w:rFonts w:ascii="Times New Roman" w:hAnsi="Times New Roman" w:cs="Times New Roman"/>
          <w:sz w:val="24"/>
          <w:szCs w:val="24"/>
        </w:rPr>
        <w:t>Опасности летом (просмотр видео фильма)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2.</w:t>
      </w:r>
      <w:r w:rsidRPr="003E63F6">
        <w:rPr>
          <w:rFonts w:ascii="Times New Roman" w:hAnsi="Times New Roman" w:cs="Times New Roman"/>
          <w:sz w:val="24"/>
          <w:szCs w:val="24"/>
        </w:rPr>
        <w:t>Первая доврачебная помощь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3</w:t>
      </w:r>
      <w:r w:rsidRPr="003E63F6">
        <w:rPr>
          <w:rFonts w:ascii="Times New Roman" w:hAnsi="Times New Roman" w:cs="Times New Roman"/>
          <w:i/>
          <w:sz w:val="24"/>
          <w:szCs w:val="24"/>
        </w:rPr>
        <w:tab/>
      </w:r>
      <w:r w:rsidRPr="003E63F6">
        <w:rPr>
          <w:rFonts w:ascii="Times New Roman" w:hAnsi="Times New Roman" w:cs="Times New Roman"/>
          <w:sz w:val="24"/>
          <w:szCs w:val="24"/>
        </w:rPr>
        <w:t>Вредные и полезные растения.</w:t>
      </w:r>
      <w:r w:rsidRPr="003E63F6">
        <w:rPr>
          <w:rFonts w:ascii="Times New Roman" w:hAnsi="Times New Roman" w:cs="Times New Roman"/>
          <w:iCs/>
          <w:sz w:val="24"/>
          <w:szCs w:val="24"/>
        </w:rPr>
        <w:t xml:space="preserve"> Кукольный театр: Русская народная сказка «Репка»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  <w:u w:val="single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4</w:t>
      </w:r>
      <w:r w:rsidRPr="003E63F6">
        <w:rPr>
          <w:rFonts w:ascii="Times New Roman" w:hAnsi="Times New Roman" w:cs="Times New Roman"/>
          <w:i/>
          <w:sz w:val="24"/>
          <w:szCs w:val="24"/>
        </w:rPr>
        <w:tab/>
      </w:r>
      <w:r w:rsidRPr="003E63F6">
        <w:rPr>
          <w:rFonts w:ascii="Times New Roman" w:hAnsi="Times New Roman" w:cs="Times New Roman"/>
          <w:sz w:val="24"/>
          <w:szCs w:val="24"/>
          <w:u w:val="single"/>
        </w:rPr>
        <w:t>Чему мы научились за год. Итоговый контроль знани</w:t>
      </w:r>
      <w:proofErr w:type="gramStart"/>
      <w:r w:rsidRPr="003E63F6">
        <w:rPr>
          <w:rFonts w:ascii="Times New Roman" w:hAnsi="Times New Roman" w:cs="Times New Roman"/>
          <w:sz w:val="24"/>
          <w:szCs w:val="24"/>
          <w:u w:val="single"/>
        </w:rPr>
        <w:t>й-</w:t>
      </w:r>
      <w:proofErr w:type="gramEnd"/>
      <w:r w:rsidRPr="003E63F6">
        <w:rPr>
          <w:rFonts w:ascii="Times New Roman" w:hAnsi="Times New Roman" w:cs="Times New Roman"/>
          <w:sz w:val="24"/>
          <w:szCs w:val="24"/>
          <w:u w:val="single"/>
        </w:rPr>
        <w:t xml:space="preserve"> диагностика.</w:t>
      </w:r>
    </w:p>
    <w:p w:rsidR="002B02F2" w:rsidRPr="004B69EB" w:rsidRDefault="002B02F2" w:rsidP="002B02F2">
      <w:pPr>
        <w:pStyle w:val="a8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B69EB">
        <w:rPr>
          <w:rFonts w:ascii="Times New Roman" w:hAnsi="Times New Roman" w:cs="Times New Roman"/>
          <w:b/>
          <w:i/>
          <w:sz w:val="24"/>
          <w:szCs w:val="24"/>
          <w:u w:val="single"/>
        </w:rPr>
        <w:t>2 класс (4 часа)</w:t>
      </w:r>
    </w:p>
    <w:p w:rsidR="002B02F2" w:rsidRPr="001622CF" w:rsidRDefault="002B02F2" w:rsidP="002B02F2">
      <w:pPr>
        <w:pStyle w:val="a8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1622CF">
        <w:rPr>
          <w:rFonts w:ascii="Times New Roman" w:hAnsi="Times New Roman" w:cs="Times New Roman"/>
          <w:b/>
          <w:i/>
          <w:sz w:val="24"/>
          <w:szCs w:val="24"/>
        </w:rPr>
        <w:t>Тема 1</w:t>
      </w:r>
      <w:r w:rsidRPr="001622CF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1622CF">
        <w:rPr>
          <w:rFonts w:ascii="Times New Roman" w:hAnsi="Times New Roman" w:cs="Times New Roman"/>
          <w:b/>
          <w:sz w:val="24"/>
          <w:szCs w:val="24"/>
        </w:rPr>
        <w:t>Я и опасность.</w:t>
      </w:r>
    </w:p>
    <w:p w:rsidR="002B02F2" w:rsidRPr="001622CF" w:rsidRDefault="002B02F2" w:rsidP="002B02F2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1622CF">
        <w:rPr>
          <w:rFonts w:ascii="Times New Roman" w:hAnsi="Times New Roman" w:cs="Times New Roman"/>
          <w:b/>
          <w:i/>
          <w:sz w:val="24"/>
          <w:szCs w:val="24"/>
        </w:rPr>
        <w:t>Тема 2.</w:t>
      </w:r>
      <w:r w:rsidRPr="001622CF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 </w:t>
      </w:r>
      <w:r w:rsidRPr="001622CF">
        <w:rPr>
          <w:rFonts w:ascii="Times New Roman" w:hAnsi="Times New Roman" w:cs="Times New Roman"/>
          <w:b/>
          <w:sz w:val="24"/>
          <w:szCs w:val="24"/>
        </w:rPr>
        <w:t>Чем и как можно отравиться.  Кукольный спектакль А.Колобова «Красивые грибы»</w:t>
      </w:r>
    </w:p>
    <w:p w:rsidR="002B02F2" w:rsidRPr="001622CF" w:rsidRDefault="002B02F2" w:rsidP="002B02F2">
      <w:pPr>
        <w:pStyle w:val="a8"/>
        <w:rPr>
          <w:rFonts w:ascii="Times New Roman" w:hAnsi="Times New Roman" w:cs="Times New Roman"/>
          <w:b/>
          <w:i/>
          <w:sz w:val="24"/>
          <w:szCs w:val="24"/>
        </w:rPr>
      </w:pPr>
      <w:r w:rsidRPr="001622CF">
        <w:rPr>
          <w:rFonts w:ascii="Times New Roman" w:hAnsi="Times New Roman" w:cs="Times New Roman"/>
          <w:b/>
          <w:i/>
          <w:sz w:val="24"/>
          <w:szCs w:val="24"/>
        </w:rPr>
        <w:t>Тема 3</w:t>
      </w:r>
      <w:proofErr w:type="gramStart"/>
      <w:r w:rsidRPr="001622CF">
        <w:rPr>
          <w:rFonts w:ascii="Times New Roman" w:hAnsi="Times New Roman" w:cs="Times New Roman"/>
          <w:b/>
          <w:i/>
          <w:sz w:val="24"/>
          <w:szCs w:val="24"/>
        </w:rPr>
        <w:tab/>
      </w:r>
      <w:r w:rsidRPr="001622CF">
        <w:rPr>
          <w:rFonts w:ascii="Times New Roman" w:hAnsi="Times New Roman" w:cs="Times New Roman"/>
          <w:b/>
          <w:iCs/>
          <w:sz w:val="24"/>
          <w:szCs w:val="24"/>
        </w:rPr>
        <w:t>П</w:t>
      </w:r>
      <w:proofErr w:type="gramEnd"/>
      <w:r w:rsidRPr="001622CF">
        <w:rPr>
          <w:rFonts w:ascii="Times New Roman" w:hAnsi="Times New Roman" w:cs="Times New Roman"/>
          <w:b/>
          <w:iCs/>
          <w:sz w:val="24"/>
          <w:szCs w:val="24"/>
        </w:rPr>
        <w:t>ервая помощь при отравлении</w:t>
      </w:r>
    </w:p>
    <w:p w:rsidR="002B02F2" w:rsidRPr="001622CF" w:rsidRDefault="002B02F2" w:rsidP="002B02F2">
      <w:pPr>
        <w:pStyle w:val="a8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622CF">
        <w:rPr>
          <w:rFonts w:ascii="Times New Roman" w:hAnsi="Times New Roman" w:cs="Times New Roman"/>
          <w:b/>
          <w:i/>
          <w:sz w:val="24"/>
          <w:szCs w:val="24"/>
        </w:rPr>
        <w:t>Тема 4</w:t>
      </w:r>
      <w:proofErr w:type="gramStart"/>
      <w:r w:rsidRPr="001622CF">
        <w:rPr>
          <w:rFonts w:ascii="Times New Roman" w:hAnsi="Times New Roman" w:cs="Times New Roman"/>
          <w:b/>
          <w:i/>
          <w:sz w:val="24"/>
          <w:szCs w:val="24"/>
        </w:rPr>
        <w:t xml:space="preserve">   </w:t>
      </w:r>
      <w:r w:rsidRPr="001622CF">
        <w:rPr>
          <w:rFonts w:ascii="Times New Roman" w:hAnsi="Times New Roman" w:cs="Times New Roman"/>
          <w:b/>
          <w:sz w:val="24"/>
          <w:szCs w:val="24"/>
          <w:u w:val="single"/>
        </w:rPr>
        <w:t>Н</w:t>
      </w:r>
      <w:proofErr w:type="gramEnd"/>
      <w:r w:rsidRPr="001622CF">
        <w:rPr>
          <w:rFonts w:ascii="Times New Roman" w:hAnsi="Times New Roman" w:cs="Times New Roman"/>
          <w:b/>
          <w:sz w:val="24"/>
          <w:szCs w:val="24"/>
          <w:u w:val="single"/>
        </w:rPr>
        <w:t>аши успехи и достижения. Итоговый   контроль знани</w:t>
      </w:r>
      <w:proofErr w:type="gramStart"/>
      <w:r w:rsidRPr="001622CF">
        <w:rPr>
          <w:rFonts w:ascii="Times New Roman" w:hAnsi="Times New Roman" w:cs="Times New Roman"/>
          <w:b/>
          <w:sz w:val="24"/>
          <w:szCs w:val="24"/>
          <w:u w:val="single"/>
        </w:rPr>
        <w:t>й-</w:t>
      </w:r>
      <w:proofErr w:type="gramEnd"/>
      <w:r w:rsidRPr="001622CF">
        <w:rPr>
          <w:rFonts w:ascii="Times New Roman" w:hAnsi="Times New Roman" w:cs="Times New Roman"/>
          <w:b/>
          <w:sz w:val="24"/>
          <w:szCs w:val="24"/>
          <w:u w:val="single"/>
        </w:rPr>
        <w:t xml:space="preserve"> диагностика</w:t>
      </w:r>
    </w:p>
    <w:p w:rsidR="002B02F2" w:rsidRPr="004B69EB" w:rsidRDefault="002B02F2" w:rsidP="002B02F2">
      <w:pPr>
        <w:pStyle w:val="a8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B69EB">
        <w:rPr>
          <w:rFonts w:ascii="Times New Roman" w:hAnsi="Times New Roman" w:cs="Times New Roman"/>
          <w:b/>
          <w:i/>
          <w:sz w:val="24"/>
          <w:szCs w:val="24"/>
          <w:u w:val="single"/>
        </w:rPr>
        <w:t>3 класс (4часа)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i/>
          <w:iCs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1</w:t>
      </w:r>
      <w:r w:rsidRPr="003E63F6">
        <w:rPr>
          <w:rFonts w:ascii="Times New Roman" w:hAnsi="Times New Roman" w:cs="Times New Roman"/>
          <w:i/>
          <w:sz w:val="24"/>
          <w:szCs w:val="24"/>
        </w:rPr>
        <w:tab/>
      </w:r>
      <w:r w:rsidRPr="003E63F6">
        <w:rPr>
          <w:rFonts w:ascii="Times New Roman" w:hAnsi="Times New Roman" w:cs="Times New Roman"/>
          <w:sz w:val="24"/>
          <w:szCs w:val="24"/>
        </w:rPr>
        <w:t>Я и опасность.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2.</w:t>
      </w:r>
      <w:r w:rsidRPr="003E63F6">
        <w:rPr>
          <w:rFonts w:ascii="Times New Roman" w:hAnsi="Times New Roman" w:cs="Times New Roman"/>
          <w:sz w:val="24"/>
          <w:szCs w:val="24"/>
        </w:rPr>
        <w:t>Лесная аптека на службе человека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3</w:t>
      </w:r>
      <w:r w:rsidRPr="003E63F6">
        <w:rPr>
          <w:rFonts w:ascii="Times New Roman" w:hAnsi="Times New Roman" w:cs="Times New Roman"/>
          <w:i/>
          <w:sz w:val="24"/>
          <w:szCs w:val="24"/>
        </w:rPr>
        <w:tab/>
      </w:r>
      <w:r w:rsidRPr="003E63F6">
        <w:rPr>
          <w:rFonts w:ascii="Times New Roman" w:hAnsi="Times New Roman" w:cs="Times New Roman"/>
          <w:sz w:val="24"/>
          <w:szCs w:val="24"/>
        </w:rPr>
        <w:t>Игра «Не зная броду, не суйся в воду»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  <w:u w:val="single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4</w:t>
      </w:r>
      <w:r w:rsidRPr="003E63F6">
        <w:rPr>
          <w:rFonts w:ascii="Times New Roman" w:hAnsi="Times New Roman" w:cs="Times New Roman"/>
          <w:i/>
          <w:sz w:val="24"/>
          <w:szCs w:val="24"/>
        </w:rPr>
        <w:tab/>
      </w:r>
      <w:r w:rsidRPr="003E63F6">
        <w:rPr>
          <w:rFonts w:ascii="Times New Roman" w:hAnsi="Times New Roman" w:cs="Times New Roman"/>
          <w:sz w:val="24"/>
          <w:szCs w:val="24"/>
          <w:u w:val="single"/>
        </w:rPr>
        <w:t>Чему мы научились и чего достигли. Итоговый контроль знани</w:t>
      </w:r>
      <w:proofErr w:type="gramStart"/>
      <w:r w:rsidRPr="003E63F6">
        <w:rPr>
          <w:rFonts w:ascii="Times New Roman" w:hAnsi="Times New Roman" w:cs="Times New Roman"/>
          <w:sz w:val="24"/>
          <w:szCs w:val="24"/>
          <w:u w:val="single"/>
        </w:rPr>
        <w:t>й-</w:t>
      </w:r>
      <w:proofErr w:type="gramEnd"/>
      <w:r w:rsidRPr="003E63F6">
        <w:rPr>
          <w:rFonts w:ascii="Times New Roman" w:hAnsi="Times New Roman" w:cs="Times New Roman"/>
          <w:sz w:val="24"/>
          <w:szCs w:val="24"/>
          <w:u w:val="single"/>
        </w:rPr>
        <w:t xml:space="preserve"> диагностика.</w:t>
      </w:r>
    </w:p>
    <w:p w:rsidR="002B02F2" w:rsidRPr="004B69EB" w:rsidRDefault="002B02F2" w:rsidP="002B02F2">
      <w:pPr>
        <w:pStyle w:val="a8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4B69EB">
        <w:rPr>
          <w:rFonts w:ascii="Times New Roman" w:hAnsi="Times New Roman" w:cs="Times New Roman"/>
          <w:b/>
          <w:i/>
          <w:sz w:val="24"/>
          <w:szCs w:val="24"/>
          <w:u w:val="single"/>
        </w:rPr>
        <w:t>4 класс (4часа)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i/>
          <w:iCs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1</w:t>
      </w:r>
      <w:r w:rsidRPr="003E63F6">
        <w:rPr>
          <w:rFonts w:ascii="Times New Roman" w:hAnsi="Times New Roman" w:cs="Times New Roman"/>
          <w:i/>
          <w:sz w:val="24"/>
          <w:szCs w:val="24"/>
        </w:rPr>
        <w:tab/>
      </w:r>
      <w:r w:rsidRPr="003E63F6">
        <w:rPr>
          <w:rFonts w:ascii="Times New Roman" w:hAnsi="Times New Roman" w:cs="Times New Roman"/>
          <w:sz w:val="24"/>
          <w:szCs w:val="24"/>
        </w:rPr>
        <w:t>Я и опасность.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i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>Тема 2.</w:t>
      </w:r>
      <w:r w:rsidRPr="003E63F6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3E63F6">
        <w:rPr>
          <w:rFonts w:ascii="Times New Roman" w:hAnsi="Times New Roman" w:cs="Times New Roman"/>
          <w:sz w:val="24"/>
          <w:szCs w:val="24"/>
        </w:rPr>
        <w:t>Игра «Мой горизонт»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3   </w:t>
      </w:r>
      <w:r w:rsidRPr="003E63F6">
        <w:rPr>
          <w:rFonts w:ascii="Times New Roman" w:hAnsi="Times New Roman" w:cs="Times New Roman"/>
          <w:sz w:val="24"/>
          <w:szCs w:val="24"/>
        </w:rPr>
        <w:t>Гордо реет флаг здоровья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  <w:u w:val="single"/>
        </w:rPr>
      </w:pPr>
      <w:r w:rsidRPr="003E63F6">
        <w:rPr>
          <w:rFonts w:ascii="Times New Roman" w:hAnsi="Times New Roman" w:cs="Times New Roman"/>
          <w:i/>
          <w:sz w:val="24"/>
          <w:szCs w:val="24"/>
        </w:rPr>
        <w:t xml:space="preserve">Тема 4  </w:t>
      </w:r>
      <w:r w:rsidRPr="003E63F6">
        <w:rPr>
          <w:rFonts w:ascii="Times New Roman" w:hAnsi="Times New Roman" w:cs="Times New Roman"/>
          <w:sz w:val="24"/>
          <w:szCs w:val="24"/>
        </w:rPr>
        <w:t>«</w:t>
      </w:r>
      <w:r w:rsidRPr="003E63F6">
        <w:rPr>
          <w:rFonts w:ascii="Times New Roman" w:hAnsi="Times New Roman" w:cs="Times New Roman"/>
          <w:sz w:val="24"/>
          <w:szCs w:val="24"/>
          <w:u w:val="single"/>
        </w:rPr>
        <w:t>У</w:t>
      </w:r>
      <w:r w:rsidRPr="003E63F6">
        <w:rPr>
          <w:rFonts w:ascii="Times New Roman" w:hAnsi="Times New Roman" w:cs="Times New Roman"/>
          <w:bCs/>
          <w:sz w:val="24"/>
          <w:szCs w:val="24"/>
          <w:u w:val="single"/>
        </w:rPr>
        <w:t>меете ли вы вести здоровый образ жизни</w:t>
      </w:r>
      <w:r w:rsidRPr="003E63F6">
        <w:rPr>
          <w:rFonts w:ascii="Times New Roman" w:hAnsi="Times New Roman" w:cs="Times New Roman"/>
          <w:sz w:val="24"/>
          <w:szCs w:val="24"/>
          <w:u w:val="single"/>
        </w:rPr>
        <w:t>». итоговый контроль знани</w:t>
      </w:r>
      <w:proofErr w:type="gramStart"/>
      <w:r w:rsidRPr="003E63F6">
        <w:rPr>
          <w:rFonts w:ascii="Times New Roman" w:hAnsi="Times New Roman" w:cs="Times New Roman"/>
          <w:sz w:val="24"/>
          <w:szCs w:val="24"/>
          <w:u w:val="single"/>
        </w:rPr>
        <w:t>й-</w:t>
      </w:r>
      <w:proofErr w:type="gramEnd"/>
      <w:r w:rsidRPr="003E63F6">
        <w:rPr>
          <w:rFonts w:ascii="Times New Roman" w:hAnsi="Times New Roman" w:cs="Times New Roman"/>
          <w:sz w:val="24"/>
          <w:szCs w:val="24"/>
          <w:u w:val="single"/>
        </w:rPr>
        <w:t xml:space="preserve"> Диагностика. Составление книги  здоровья.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  <w:u w:val="single"/>
        </w:rPr>
      </w:pP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70"/>
        <w:gridCol w:w="7295"/>
        <w:gridCol w:w="822"/>
      </w:tblGrid>
      <w:tr w:rsidR="002B02F2" w:rsidRPr="003E63F6" w:rsidTr="000243D2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F2" w:rsidRPr="003E63F6" w:rsidRDefault="002B02F2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№ темы </w:t>
            </w:r>
          </w:p>
        </w:tc>
        <w:tc>
          <w:tcPr>
            <w:tcW w:w="7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F2" w:rsidRPr="003E63F6" w:rsidRDefault="002B02F2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Темы экскурсий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F2" w:rsidRPr="003E63F6" w:rsidRDefault="002B02F2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Часы</w:t>
            </w:r>
          </w:p>
        </w:tc>
      </w:tr>
      <w:tr w:rsidR="002B02F2" w:rsidRPr="003E63F6" w:rsidTr="000243D2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F2" w:rsidRPr="003E63F6" w:rsidRDefault="002B02F2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3.4.</w:t>
            </w:r>
          </w:p>
        </w:tc>
        <w:tc>
          <w:tcPr>
            <w:tcW w:w="7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F2" w:rsidRPr="003E63F6" w:rsidRDefault="002B02F2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«Сезонные изменения и как их принимает человек»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F2" w:rsidRPr="003E63F6" w:rsidRDefault="002B02F2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02F2" w:rsidRPr="003E63F6" w:rsidTr="000243D2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F2" w:rsidRPr="003E63F6" w:rsidRDefault="002B02F2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3.6</w:t>
            </w:r>
          </w:p>
        </w:tc>
        <w:tc>
          <w:tcPr>
            <w:tcW w:w="7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F2" w:rsidRPr="003E63F6" w:rsidRDefault="002B02F2" w:rsidP="000243D2">
            <w:pPr>
              <w:pStyle w:val="a8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i/>
                <w:sz w:val="24"/>
                <w:szCs w:val="24"/>
              </w:rPr>
              <w:t>«Природа – источник здоровья»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F2" w:rsidRPr="003E63F6" w:rsidRDefault="002B02F2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02F2" w:rsidRPr="003E63F6" w:rsidTr="000243D2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F2" w:rsidRPr="003E63F6" w:rsidRDefault="002B02F2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3.6.</w:t>
            </w:r>
          </w:p>
        </w:tc>
        <w:tc>
          <w:tcPr>
            <w:tcW w:w="7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F2" w:rsidRPr="003E63F6" w:rsidRDefault="002B02F2" w:rsidP="000243D2">
            <w:pPr>
              <w:pStyle w:val="a8"/>
              <w:rPr>
                <w:rFonts w:ascii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i/>
                <w:sz w:val="24"/>
                <w:szCs w:val="24"/>
              </w:rPr>
              <w:t>«У природы нет плохой погоды»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F2" w:rsidRPr="003E63F6" w:rsidRDefault="002B02F2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2B02F2" w:rsidRPr="003E63F6" w:rsidTr="000243D2">
        <w:trPr>
          <w:jc w:val="center"/>
        </w:trPr>
        <w:tc>
          <w:tcPr>
            <w:tcW w:w="11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F2" w:rsidRPr="003E63F6" w:rsidRDefault="002B02F2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2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F2" w:rsidRPr="003E63F6" w:rsidRDefault="002B02F2" w:rsidP="000243D2">
            <w:pPr>
              <w:pStyle w:val="a8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ИТОГО:</w:t>
            </w:r>
          </w:p>
        </w:tc>
        <w:tc>
          <w:tcPr>
            <w:tcW w:w="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02F2" w:rsidRPr="003E63F6" w:rsidRDefault="002B02F2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02F2" w:rsidRPr="00607381" w:rsidRDefault="002B02F2" w:rsidP="002B02F2">
      <w:pPr>
        <w:pStyle w:val="a7"/>
        <w:spacing w:after="0" w:line="240" w:lineRule="auto"/>
        <w:ind w:left="0"/>
        <w:jc w:val="both"/>
        <w:rPr>
          <w:rFonts w:ascii="Times New Roman" w:hAnsi="Times New Roman"/>
          <w:sz w:val="28"/>
          <w:szCs w:val="28"/>
        </w:rPr>
      </w:pPr>
    </w:p>
    <w:p w:rsidR="001622CF" w:rsidRDefault="00A015F2" w:rsidP="001622CF">
      <w:pPr>
        <w:pStyle w:val="a8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>
        <w:rPr>
          <w:rFonts w:ascii="Times New Roman" w:hAnsi="Times New Roman" w:cs="Times New Roman"/>
          <w:b/>
          <w:bCs/>
          <w:i/>
          <w:sz w:val="24"/>
          <w:szCs w:val="24"/>
        </w:rPr>
        <w:t>Т</w:t>
      </w:r>
      <w:r w:rsidR="001622CF">
        <w:rPr>
          <w:rFonts w:ascii="Times New Roman" w:hAnsi="Times New Roman" w:cs="Times New Roman"/>
          <w:b/>
          <w:bCs/>
          <w:i/>
          <w:sz w:val="24"/>
          <w:szCs w:val="24"/>
        </w:rPr>
        <w:t>ематиче</w:t>
      </w:r>
      <w:r>
        <w:rPr>
          <w:rFonts w:ascii="Times New Roman" w:hAnsi="Times New Roman" w:cs="Times New Roman"/>
          <w:b/>
          <w:bCs/>
          <w:i/>
          <w:sz w:val="24"/>
          <w:szCs w:val="24"/>
        </w:rPr>
        <w:t>с</w:t>
      </w:r>
      <w:r w:rsidR="001622CF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кое планирование  курса внеурочной деятельности </w:t>
      </w:r>
    </w:p>
    <w:p w:rsidR="001622CF" w:rsidRPr="001622CF" w:rsidRDefault="001622CF" w:rsidP="001622CF">
      <w:pPr>
        <w:pStyle w:val="a8"/>
        <w:jc w:val="center"/>
        <w:rPr>
          <w:rFonts w:ascii="Times New Roman" w:hAnsi="Times New Roman" w:cs="Times New Roman"/>
          <w:b/>
          <w:bCs/>
          <w:i/>
          <w:sz w:val="28"/>
          <w:szCs w:val="28"/>
        </w:rPr>
      </w:pPr>
      <w:r w:rsidRPr="001622CF">
        <w:rPr>
          <w:rFonts w:ascii="Times New Roman" w:hAnsi="Times New Roman" w:cs="Times New Roman"/>
          <w:b/>
          <w:bCs/>
          <w:i/>
          <w:sz w:val="28"/>
          <w:szCs w:val="28"/>
        </w:rPr>
        <w:t>«</w:t>
      </w:r>
      <w:proofErr w:type="spellStart"/>
      <w:r w:rsidRPr="001622CF">
        <w:rPr>
          <w:rFonts w:ascii="Times New Roman" w:hAnsi="Times New Roman" w:cs="Times New Roman"/>
          <w:b/>
          <w:bCs/>
          <w:i/>
          <w:sz w:val="28"/>
          <w:szCs w:val="28"/>
        </w:rPr>
        <w:t>Здоровейка</w:t>
      </w:r>
      <w:proofErr w:type="spellEnd"/>
      <w:r w:rsidRPr="001622CF">
        <w:rPr>
          <w:rFonts w:ascii="Times New Roman" w:hAnsi="Times New Roman" w:cs="Times New Roman"/>
          <w:b/>
          <w:bCs/>
          <w:i/>
          <w:sz w:val="28"/>
          <w:szCs w:val="28"/>
        </w:rPr>
        <w:t>»</w:t>
      </w:r>
    </w:p>
    <w:p w:rsidR="002B02F2" w:rsidRPr="00C63818" w:rsidRDefault="002B02F2" w:rsidP="001622CF">
      <w:pPr>
        <w:pStyle w:val="a8"/>
        <w:jc w:val="center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C63818">
        <w:rPr>
          <w:rFonts w:ascii="Times New Roman" w:hAnsi="Times New Roman" w:cs="Times New Roman"/>
          <w:b/>
          <w:bCs/>
          <w:i/>
          <w:sz w:val="24"/>
          <w:szCs w:val="24"/>
        </w:rPr>
        <w:t>2 класс</w:t>
      </w:r>
    </w:p>
    <w:p w:rsidR="002B02F2" w:rsidRPr="003E63F6" w:rsidRDefault="002B02F2" w:rsidP="002B02F2">
      <w:pPr>
        <w:pStyle w:val="a8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C63818">
        <w:rPr>
          <w:rFonts w:ascii="Times New Roman" w:hAnsi="Times New Roman" w:cs="Times New Roman"/>
          <w:b/>
          <w:i/>
          <w:sz w:val="24"/>
          <w:szCs w:val="24"/>
        </w:rPr>
        <w:t xml:space="preserve">«Если хочешь быть </w:t>
      </w:r>
      <w:proofErr w:type="gramStart"/>
      <w:r w:rsidRPr="00C63818">
        <w:rPr>
          <w:rFonts w:ascii="Times New Roman" w:hAnsi="Times New Roman" w:cs="Times New Roman"/>
          <w:b/>
          <w:i/>
          <w:sz w:val="24"/>
          <w:szCs w:val="24"/>
        </w:rPr>
        <w:t>здоров</w:t>
      </w:r>
      <w:proofErr w:type="gramEnd"/>
      <w:r w:rsidRPr="00C63818">
        <w:rPr>
          <w:rFonts w:ascii="Times New Roman" w:hAnsi="Times New Roman" w:cs="Times New Roman"/>
          <w:b/>
          <w:i/>
          <w:sz w:val="24"/>
          <w:szCs w:val="24"/>
        </w:rPr>
        <w:t>»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bCs/>
          <w:sz w:val="24"/>
          <w:szCs w:val="24"/>
        </w:rPr>
      </w:pPr>
      <w:r w:rsidRPr="00C63818">
        <w:rPr>
          <w:rFonts w:ascii="Times New Roman" w:hAnsi="Times New Roman" w:cs="Times New Roman"/>
          <w:b/>
          <w:sz w:val="24"/>
          <w:szCs w:val="24"/>
        </w:rPr>
        <w:t>Цель:</w:t>
      </w:r>
      <w:r w:rsidRPr="003E63F6">
        <w:rPr>
          <w:rFonts w:ascii="Times New Roman" w:hAnsi="Times New Roman" w:cs="Times New Roman"/>
          <w:sz w:val="24"/>
          <w:szCs w:val="24"/>
        </w:rPr>
        <w:t xml:space="preserve">  </w:t>
      </w:r>
      <w:r w:rsidRPr="003E63F6">
        <w:rPr>
          <w:rFonts w:ascii="Times New Roman" w:hAnsi="Times New Roman" w:cs="Times New Roman"/>
          <w:spacing w:val="-10"/>
          <w:sz w:val="24"/>
          <w:szCs w:val="24"/>
        </w:rPr>
        <w:t>культура питания и этикет, понятие об иммунитете, закаливающие процедуры, ознакомление с лекарственными и ядовитыми растениями нашего края.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  <w:r w:rsidRPr="00C63818">
        <w:rPr>
          <w:rFonts w:ascii="Times New Roman" w:hAnsi="Times New Roman" w:cs="Times New Roman"/>
          <w:b/>
          <w:bCs/>
          <w:sz w:val="24"/>
          <w:szCs w:val="24"/>
        </w:rPr>
        <w:t>Категория слушателей:</w:t>
      </w:r>
      <w:r w:rsidR="00A015F2">
        <w:rPr>
          <w:rFonts w:ascii="Times New Roman" w:hAnsi="Times New Roman" w:cs="Times New Roman"/>
          <w:sz w:val="24"/>
          <w:szCs w:val="24"/>
        </w:rPr>
        <w:t xml:space="preserve"> учащиеся 2 класса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  <w:r w:rsidRPr="00C63818">
        <w:rPr>
          <w:rFonts w:ascii="Times New Roman" w:hAnsi="Times New Roman" w:cs="Times New Roman"/>
          <w:b/>
          <w:bCs/>
          <w:sz w:val="24"/>
          <w:szCs w:val="24"/>
        </w:rPr>
        <w:t>Срок обучения</w:t>
      </w:r>
      <w:r w:rsidRPr="003E63F6">
        <w:rPr>
          <w:rFonts w:ascii="Times New Roman" w:hAnsi="Times New Roman" w:cs="Times New Roman"/>
          <w:bCs/>
          <w:sz w:val="24"/>
          <w:szCs w:val="24"/>
        </w:rPr>
        <w:t>:</w:t>
      </w:r>
      <w:r w:rsidRPr="003E63F6">
        <w:rPr>
          <w:rFonts w:ascii="Times New Roman" w:hAnsi="Times New Roman" w:cs="Times New Roman"/>
          <w:sz w:val="24"/>
          <w:szCs w:val="24"/>
        </w:rPr>
        <w:t xml:space="preserve"> 1 год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  <w:r w:rsidRPr="00C63818">
        <w:rPr>
          <w:rFonts w:ascii="Times New Roman" w:hAnsi="Times New Roman" w:cs="Times New Roman"/>
          <w:b/>
          <w:bCs/>
          <w:sz w:val="24"/>
          <w:szCs w:val="24"/>
        </w:rPr>
        <w:t>Режим занятий:</w:t>
      </w:r>
      <w:r w:rsidRPr="003E63F6">
        <w:rPr>
          <w:rFonts w:ascii="Times New Roman" w:hAnsi="Times New Roman" w:cs="Times New Roman"/>
          <w:sz w:val="24"/>
          <w:szCs w:val="24"/>
        </w:rPr>
        <w:t xml:space="preserve">  </w:t>
      </w:r>
      <w:r w:rsidRPr="003E63F6">
        <w:rPr>
          <w:rFonts w:ascii="Times New Roman" w:hAnsi="Times New Roman" w:cs="Times New Roman"/>
          <w:bCs/>
          <w:sz w:val="24"/>
          <w:szCs w:val="24"/>
        </w:rPr>
        <w:t>1 час в неделю (34часа)</w:t>
      </w: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  <w:r w:rsidRPr="003E63F6">
        <w:rPr>
          <w:rFonts w:ascii="Times New Roman" w:hAnsi="Times New Roman" w:cs="Times New Roman"/>
          <w:sz w:val="24"/>
          <w:szCs w:val="24"/>
        </w:rPr>
        <w:t xml:space="preserve"> </w:t>
      </w:r>
    </w:p>
    <w:tbl>
      <w:tblPr>
        <w:tblW w:w="10609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51"/>
        <w:gridCol w:w="3686"/>
        <w:gridCol w:w="850"/>
        <w:gridCol w:w="992"/>
        <w:gridCol w:w="1418"/>
        <w:gridCol w:w="1276"/>
        <w:gridCol w:w="768"/>
        <w:gridCol w:w="768"/>
      </w:tblGrid>
      <w:tr w:rsidR="000243D2" w:rsidRPr="003E63F6" w:rsidTr="00064CCB">
        <w:trPr>
          <w:cantSplit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D2" w:rsidRPr="003E63F6" w:rsidRDefault="000243D2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43D2" w:rsidRPr="003E63F6" w:rsidRDefault="000243D2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6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D2" w:rsidRPr="003E63F6" w:rsidRDefault="000243D2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43D2" w:rsidRPr="003E63F6" w:rsidRDefault="000243D2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Наименование разделов и дисциплин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D2" w:rsidRPr="003E63F6" w:rsidRDefault="000243D2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243D2" w:rsidRPr="003E63F6" w:rsidRDefault="000243D2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Всего</w:t>
            </w:r>
          </w:p>
          <w:p w:rsidR="000243D2" w:rsidRPr="003E63F6" w:rsidRDefault="000243D2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час.</w:t>
            </w:r>
          </w:p>
        </w:tc>
        <w:tc>
          <w:tcPr>
            <w:tcW w:w="368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D2" w:rsidRPr="003E63F6" w:rsidRDefault="000243D2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иды деятельности</w:t>
            </w:r>
          </w:p>
        </w:tc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D2" w:rsidRDefault="000243D2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Дата</w:t>
            </w:r>
          </w:p>
          <w:p w:rsidR="000243D2" w:rsidRPr="003E63F6" w:rsidRDefault="000243D2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7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D2" w:rsidRDefault="000243D2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Дата </w:t>
            </w:r>
          </w:p>
          <w:p w:rsidR="000243D2" w:rsidRPr="003E63F6" w:rsidRDefault="000243D2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факт</w:t>
            </w:r>
          </w:p>
        </w:tc>
      </w:tr>
      <w:tr w:rsidR="000243D2" w:rsidRPr="003E63F6" w:rsidTr="00064CCB">
        <w:trPr>
          <w:cantSplit/>
        </w:trPr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3D2" w:rsidRPr="003E63F6" w:rsidRDefault="000243D2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3D2" w:rsidRPr="003E63F6" w:rsidRDefault="000243D2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3D2" w:rsidRPr="003E63F6" w:rsidRDefault="000243D2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D2" w:rsidRDefault="007C26CB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Лекциибеседы</w:t>
            </w:r>
          </w:p>
          <w:p w:rsidR="00226211" w:rsidRPr="003E63F6" w:rsidRDefault="00226211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243D2" w:rsidRDefault="00226211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Деловая игра,</w:t>
            </w:r>
          </w:p>
          <w:p w:rsidR="00226211" w:rsidRPr="003E63F6" w:rsidRDefault="00226211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викторина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Default="00226211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Практи</w:t>
            </w:r>
            <w:proofErr w:type="spellEnd"/>
          </w:p>
          <w:p w:rsidR="000243D2" w:rsidRPr="003E63F6" w:rsidRDefault="00226211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ческо</w:t>
            </w:r>
            <w:r w:rsidR="000243D2" w:rsidRPr="003E63F6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proofErr w:type="spellEnd"/>
          </w:p>
          <w:p w:rsidR="000243D2" w:rsidRPr="003E63F6" w:rsidRDefault="00226211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занятие</w:t>
            </w:r>
          </w:p>
        </w:tc>
        <w:tc>
          <w:tcPr>
            <w:tcW w:w="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3D2" w:rsidRPr="003E63F6" w:rsidRDefault="000243D2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243D2" w:rsidRPr="003E63F6" w:rsidRDefault="000243D2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CCB" w:rsidRPr="003E63F6" w:rsidTr="00E36287">
        <w:trPr>
          <w:trHeight w:val="40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</w:t>
            </w: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C63818" w:rsidRDefault="00064CCB" w:rsidP="000243D2">
            <w:pPr>
              <w:pStyle w:val="a8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  <w:t>Введение  «Вот мы и в школе».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64CCB" w:rsidRPr="003E63F6" w:rsidTr="00E36287">
        <w:trPr>
          <w:trHeight w:val="6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C63818" w:rsidRDefault="00064CCB" w:rsidP="000243D2">
            <w:pPr>
              <w:pStyle w:val="a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Что мы знаем о ЗОЖ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викторина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64CCB" w:rsidRPr="003E63F6" w:rsidTr="00E36287">
        <w:trPr>
          <w:trHeight w:val="6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1.2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C63818" w:rsidRDefault="00064CCB" w:rsidP="000243D2">
            <w:pPr>
              <w:pStyle w:val="a8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 xml:space="preserve">По стране </w:t>
            </w:r>
            <w:proofErr w:type="spellStart"/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Здоровейке</w:t>
            </w:r>
            <w:proofErr w:type="spellEnd"/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игра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64CCB" w:rsidRPr="003E63F6" w:rsidTr="00E36287">
        <w:trPr>
          <w:trHeight w:val="6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1.3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C63818" w:rsidRDefault="00064CCB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 xml:space="preserve">В гостях у </w:t>
            </w:r>
            <w:proofErr w:type="spellStart"/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Мойдодыра</w:t>
            </w:r>
            <w:proofErr w:type="spellEnd"/>
          </w:p>
          <w:p w:rsidR="00064CCB" w:rsidRPr="00C63818" w:rsidRDefault="00064CCB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игра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64CCB" w:rsidRPr="003E63F6" w:rsidTr="00E36287">
        <w:trPr>
          <w:trHeight w:val="61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1.4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C63818" w:rsidRDefault="00064CCB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Я хозяин своего здоровья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беседа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64CCB" w:rsidRPr="003E63F6" w:rsidTr="00E36287">
        <w:trPr>
          <w:trHeight w:val="64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II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C63818" w:rsidRDefault="00064CCB" w:rsidP="000243D2">
            <w:pPr>
              <w:pStyle w:val="a8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Питание и здоровье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64CCB" w:rsidRPr="003E63F6" w:rsidTr="00E36287"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2.1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Правильное питание – залог здоровья Меню из трех блюд на всю жизнь.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лекция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64CCB" w:rsidRPr="003E63F6" w:rsidTr="00E36287">
        <w:trPr>
          <w:trHeight w:val="6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2.2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Культура питания. Этикет.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тренинг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64CCB" w:rsidRPr="003E63F6" w:rsidTr="00E36287">
        <w:trPr>
          <w:trHeight w:val="6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2.3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iCs/>
                <w:sz w:val="24"/>
                <w:szCs w:val="24"/>
              </w:rPr>
              <w:t>Спектакль «Я выбираю кашу»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игра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64CCB" w:rsidRPr="003E63F6" w:rsidTr="00E36287">
        <w:trPr>
          <w:trHeight w:val="6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2.4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iCs/>
                <w:sz w:val="24"/>
                <w:szCs w:val="24"/>
              </w:rPr>
              <w:t>«Что даёт нам море»</w:t>
            </w:r>
          </w:p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беседа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64CCB" w:rsidRPr="003E63F6" w:rsidTr="00E36287">
        <w:trPr>
          <w:trHeight w:val="644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2.5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«</w:t>
            </w:r>
            <w:r w:rsidRPr="003E63F6">
              <w:rPr>
                <w:rFonts w:ascii="Times New Roman" w:hAnsi="Times New Roman" w:cs="Times New Roman"/>
                <w:iCs/>
                <w:sz w:val="24"/>
                <w:szCs w:val="24"/>
              </w:rPr>
              <w:t>Светофор здорового питания</w:t>
            </w: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квн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  <w:highlight w:val="yellow"/>
              </w:rPr>
            </w:pPr>
          </w:p>
        </w:tc>
      </w:tr>
      <w:tr w:rsidR="00064CCB" w:rsidRPr="003E63F6" w:rsidTr="00E36287">
        <w:trPr>
          <w:trHeight w:val="45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III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C63818" w:rsidRDefault="00064CCB" w:rsidP="000243D2">
            <w:pPr>
              <w:pStyle w:val="a8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Моё здоровье в моих руках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64CCB" w:rsidRPr="003E63F6" w:rsidTr="00E36287">
        <w:trPr>
          <w:trHeight w:val="33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3.1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Сон и его значение для здоровья человека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лекция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64CCB" w:rsidRPr="003E63F6" w:rsidTr="00E36287">
        <w:trPr>
          <w:trHeight w:val="3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3.2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Закаливание в домашних условиях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беседа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64CCB" w:rsidRPr="003E63F6" w:rsidTr="00E36287">
        <w:trPr>
          <w:trHeight w:val="3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3.3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C63818" w:rsidRDefault="00064CCB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День здоровья</w:t>
            </w:r>
          </w:p>
          <w:p w:rsidR="00064CCB" w:rsidRPr="00C63818" w:rsidRDefault="00064CCB" w:rsidP="000243D2">
            <w:pPr>
              <w:pStyle w:val="a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«Будьте здоровы»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тренинг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64CCB" w:rsidRPr="003E63F6" w:rsidTr="00E36287">
        <w:trPr>
          <w:trHeight w:val="3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3.4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Default="00064CCB" w:rsidP="000243D2">
            <w:pPr>
              <w:pStyle w:val="a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iCs/>
                <w:sz w:val="24"/>
                <w:szCs w:val="24"/>
              </w:rPr>
              <w:t>Иммунитет</w:t>
            </w:r>
          </w:p>
          <w:p w:rsidR="00064CCB" w:rsidRPr="00C63818" w:rsidRDefault="00064CCB" w:rsidP="000243D2">
            <w:pPr>
              <w:pStyle w:val="a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лекция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64CCB" w:rsidRPr="003E63F6" w:rsidTr="00E36287">
        <w:trPr>
          <w:trHeight w:val="3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3.5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C63818" w:rsidRDefault="00064CCB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 xml:space="preserve"> “Как сохранять и укреплять свое здоровье”.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беседа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64CCB" w:rsidRPr="003E63F6" w:rsidTr="00E36287">
        <w:trPr>
          <w:trHeight w:val="3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3.6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Default="00064CCB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Спорт в жизни ребёнка.</w:t>
            </w:r>
          </w:p>
          <w:p w:rsidR="00064CCB" w:rsidRPr="00C63818" w:rsidRDefault="00064CCB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лекция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64CCB" w:rsidRPr="003E63F6" w:rsidTr="00E36287">
        <w:trPr>
          <w:trHeight w:val="397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3.7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C63818" w:rsidRDefault="00064CCB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Слагаемые здоровья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круглый стол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64CCB" w:rsidRPr="003E63F6" w:rsidTr="00E36287">
        <w:trPr>
          <w:trHeight w:val="5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IV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C63818" w:rsidRDefault="00064CCB" w:rsidP="000243D2">
            <w:pPr>
              <w:pStyle w:val="a8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 в школе и дома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64CCB" w:rsidRPr="003E63F6" w:rsidTr="00E36287">
        <w:trPr>
          <w:trHeight w:val="5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C63818" w:rsidRDefault="00064CCB" w:rsidP="000243D2">
            <w:pPr>
              <w:pStyle w:val="a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Я и мои одноклассники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беседа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64CCB" w:rsidRPr="003E63F6" w:rsidTr="00E36287">
        <w:trPr>
          <w:trHeight w:val="5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4.2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C63818" w:rsidRDefault="00064CCB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Почему устают глаза?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беседа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64CCB" w:rsidRPr="003E63F6" w:rsidTr="00E36287">
        <w:trPr>
          <w:trHeight w:val="5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4.3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C63818" w:rsidRDefault="00064CCB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Гигиена позвоночника. Сколиоз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тренинг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64CCB" w:rsidRPr="003E63F6" w:rsidTr="00E36287">
        <w:trPr>
          <w:trHeight w:val="5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4.4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C63818" w:rsidRDefault="00064CCB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Шалости и травмы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круглый стол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64CCB" w:rsidRPr="003E63F6" w:rsidTr="00E36287">
        <w:trPr>
          <w:trHeight w:val="5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4.5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C63818" w:rsidRDefault="00064CCB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«Я сажусь за уроки» Переутомление и утомление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беседа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64CCB" w:rsidRPr="003E63F6" w:rsidTr="00E36287">
        <w:trPr>
          <w:trHeight w:val="521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4.6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C63818" w:rsidRDefault="00064CCB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sz w:val="24"/>
                <w:szCs w:val="24"/>
              </w:rPr>
              <w:t>Умники и умницы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квн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64CCB" w:rsidRPr="003E63F6" w:rsidTr="00E36287">
        <w:trPr>
          <w:trHeight w:val="4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C63818" w:rsidRDefault="00064CCB" w:rsidP="000243D2">
            <w:pPr>
              <w:pStyle w:val="a8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Чтоб забыть про докторов</w:t>
            </w:r>
            <w:r w:rsidRPr="00C63818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64CCB" w:rsidRPr="003E63F6" w:rsidTr="00E36287">
        <w:trPr>
          <w:trHeight w:val="4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2372EC" w:rsidRDefault="00064CCB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С. Преображенский «Огородники»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беседа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64CCB" w:rsidRPr="003E63F6" w:rsidTr="00E36287">
        <w:trPr>
          <w:trHeight w:val="4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 5.2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Как защитить себя от болезни</w:t>
            </w:r>
            <w:proofErr w:type="gramStart"/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.(</w:t>
            </w:r>
            <w:proofErr w:type="gramEnd"/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Выставка рисунков)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круглый стол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64CCB" w:rsidRPr="003E63F6" w:rsidTr="00E36287">
        <w:trPr>
          <w:trHeight w:val="4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 5.3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День здоровья</w:t>
            </w:r>
          </w:p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 «Самый здоровый класс»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тренинг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64CCB" w:rsidRPr="003E63F6" w:rsidTr="00E36287">
        <w:trPr>
          <w:trHeight w:val="449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 5.4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«Разговор о правильном питании» Вкусные и полезные вкусности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лекция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64CCB" w:rsidRPr="003E63F6" w:rsidTr="00E362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Default="00064CCB" w:rsidP="000243D2">
            <w:pPr>
              <w:pStyle w:val="a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Я и моё ближайшее окружение</w:t>
            </w:r>
          </w:p>
          <w:p w:rsidR="00064CCB" w:rsidRPr="00C63818" w:rsidRDefault="00064CCB" w:rsidP="000243D2">
            <w:pPr>
              <w:pStyle w:val="a8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64CCB" w:rsidRPr="003E63F6" w:rsidTr="00E362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6.1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Default="00064CCB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Мир эмоций и чувств.</w:t>
            </w:r>
          </w:p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лекция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64CCB" w:rsidRPr="003E63F6" w:rsidTr="00E362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6.2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Default="00064CCB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Вредные привычки</w:t>
            </w:r>
          </w:p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беседа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64CCB" w:rsidRPr="003E63F6" w:rsidTr="00E362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6.3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Default="00064CCB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 «Веснянка»</w:t>
            </w:r>
          </w:p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тренинг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064CCB" w:rsidRPr="003E63F6" w:rsidTr="00E362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6.4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Default="00064CCB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В мире </w:t>
            </w:r>
            <w:proofErr w:type="gramStart"/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интересного</w:t>
            </w:r>
            <w:proofErr w:type="gramEnd"/>
          </w:p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игра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CCB" w:rsidRPr="003E63F6" w:rsidTr="00E362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VII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C63818" w:rsidRDefault="00064CCB" w:rsidP="000243D2">
            <w:pPr>
              <w:pStyle w:val="a8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C63818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«Вот и стали мы на год  взрослей»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CCB" w:rsidRPr="003E63F6" w:rsidTr="00E362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7.1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Default="00064CCB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Я и опасность.</w:t>
            </w:r>
          </w:p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беседа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CCB" w:rsidRPr="003E63F6" w:rsidTr="00E362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7.2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Default="00064CCB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 xml:space="preserve">Чем и как можно отравиться.  </w:t>
            </w:r>
          </w:p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лекция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CCB" w:rsidRPr="003E63F6" w:rsidTr="00E362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7.3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Default="00064CCB" w:rsidP="000243D2">
            <w:pPr>
              <w:pStyle w:val="a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iCs/>
                <w:sz w:val="24"/>
                <w:szCs w:val="24"/>
              </w:rPr>
              <w:t>Первая помощь при отравлении</w:t>
            </w:r>
          </w:p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беседа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CCB" w:rsidRPr="003E63F6" w:rsidTr="00E362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7.4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Наши успехи и достижения</w:t>
            </w:r>
          </w:p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Диагностика.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тренинг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CCB" w:rsidRPr="003E63F6" w:rsidTr="00E36287"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Итого:</w:t>
            </w:r>
            <w:r w:rsidRPr="003E63F6">
              <w:rPr>
                <w:rStyle w:val="a9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 w:rsidRPr="003E63F6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Default="00064CCB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4CCB" w:rsidRPr="003E63F6" w:rsidRDefault="00064CCB" w:rsidP="000243D2">
            <w:pPr>
              <w:pStyle w:val="a8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2B02F2" w:rsidRPr="003E63F6" w:rsidRDefault="002B02F2" w:rsidP="002B02F2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0B2F34" w:rsidRPr="002B02F2" w:rsidRDefault="000B2F34"/>
    <w:sectPr w:rsidR="000B2F34" w:rsidRPr="002B02F2" w:rsidSect="00673E2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203" w:usb1="00000000" w:usb2="00000000" w:usb3="00000000" w:csb0="00000005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0B32EFF0"/>
    <w:lvl w:ilvl="0">
      <w:start w:val="1"/>
      <w:numFmt w:val="bullet"/>
      <w:pStyle w:val="21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3"/>
    <w:multiLevelType w:val="singleLevel"/>
    <w:tmpl w:val="0419000B"/>
    <w:lvl w:ilvl="0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</w:abstractNum>
  <w:abstractNum w:abstractNumId="2">
    <w:nsid w:val="00000009"/>
    <w:multiLevelType w:val="singleLevel"/>
    <w:tmpl w:val="00000009"/>
    <w:name w:val="WW8Num15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3">
    <w:nsid w:val="00000011"/>
    <w:multiLevelType w:val="singleLevel"/>
    <w:tmpl w:val="00000011"/>
    <w:name w:val="WW8Num35"/>
    <w:lvl w:ilvl="0">
      <w:start w:val="1"/>
      <w:numFmt w:val="bullet"/>
      <w:lvlText w:val=""/>
      <w:lvlJc w:val="left"/>
      <w:pPr>
        <w:tabs>
          <w:tab w:val="num" w:pos="0"/>
        </w:tabs>
        <w:ind w:left="720" w:hanging="360"/>
      </w:pPr>
      <w:rPr>
        <w:rFonts w:ascii="Wingdings" w:hAnsi="Wingdings"/>
      </w:rPr>
    </w:lvl>
  </w:abstractNum>
  <w:abstractNum w:abstractNumId="4">
    <w:nsid w:val="00000013"/>
    <w:multiLevelType w:val="multilevel"/>
    <w:tmpl w:val="00000013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>
    <w:nsid w:val="00000015"/>
    <w:multiLevelType w:val="multilevel"/>
    <w:tmpl w:val="9B20BA44"/>
    <w:lvl w:ilvl="0">
      <w:start w:val="1"/>
      <w:numFmt w:val="bullet"/>
      <w:lvlText w:val=""/>
      <w:lvlJc w:val="left"/>
      <w:pPr>
        <w:tabs>
          <w:tab w:val="num" w:pos="820"/>
        </w:tabs>
        <w:ind w:left="820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1180"/>
        </w:tabs>
        <w:ind w:left="11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540"/>
        </w:tabs>
        <w:ind w:left="15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900"/>
        </w:tabs>
        <w:ind w:left="19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260"/>
        </w:tabs>
        <w:ind w:left="22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620"/>
        </w:tabs>
        <w:ind w:left="26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340"/>
        </w:tabs>
        <w:ind w:left="33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700"/>
        </w:tabs>
        <w:ind w:left="3700" w:hanging="360"/>
      </w:pPr>
      <w:rPr>
        <w:rFonts w:ascii="OpenSymbol" w:hAnsi="OpenSymbol" w:cs="OpenSymbol"/>
      </w:rPr>
    </w:lvl>
  </w:abstractNum>
  <w:abstractNum w:abstractNumId="6">
    <w:nsid w:val="477E7A14"/>
    <w:multiLevelType w:val="multilevel"/>
    <w:tmpl w:val="21F4FFDC"/>
    <w:lvl w:ilvl="0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7">
    <w:nsid w:val="4CC55C82"/>
    <w:multiLevelType w:val="multilevel"/>
    <w:tmpl w:val="B59E0BC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/>
        <w:sz w:val="28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7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9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262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688" w:hanging="1800"/>
      </w:pPr>
      <w:rPr>
        <w:rFonts w:hint="default"/>
      </w:rPr>
    </w:lvl>
  </w:abstractNum>
  <w:abstractNum w:abstractNumId="8">
    <w:nsid w:val="5BB15804"/>
    <w:multiLevelType w:val="hybridMultilevel"/>
    <w:tmpl w:val="D784702A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D3F05D2"/>
    <w:multiLevelType w:val="hybridMultilevel"/>
    <w:tmpl w:val="039A822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90410C3"/>
    <w:multiLevelType w:val="hybridMultilevel"/>
    <w:tmpl w:val="66CADEAC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6DB15C81"/>
    <w:multiLevelType w:val="multilevel"/>
    <w:tmpl w:val="0554DA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  <w:bCs/>
        <w:iCs w:val="0"/>
      </w:rPr>
    </w:lvl>
    <w:lvl w:ilvl="3">
      <w:start w:val="1"/>
      <w:numFmt w:val="decimal"/>
      <w:isLgl/>
      <w:lvlText w:val="%1.%2.%3.%4."/>
      <w:lvlJc w:val="left"/>
      <w:pPr>
        <w:ind w:left="405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2">
    <w:nsid w:val="760D1996"/>
    <w:multiLevelType w:val="multilevel"/>
    <w:tmpl w:val="876CBDA4"/>
    <w:lvl w:ilvl="0">
      <w:start w:val="1"/>
      <w:numFmt w:val="bullet"/>
      <w:lvlText w:val=""/>
      <w:lvlJc w:val="left"/>
      <w:pPr>
        <w:tabs>
          <w:tab w:val="num" w:pos="426"/>
        </w:tabs>
        <w:ind w:left="426" w:hanging="360"/>
      </w:pPr>
      <w:rPr>
        <w:rFonts w:ascii="Wingdings" w:hAnsi="Wingdings" w:hint="default"/>
      </w:rPr>
    </w:lvl>
    <w:lvl w:ilvl="1">
      <w:start w:val="1"/>
      <w:numFmt w:val="bullet"/>
      <w:lvlText w:val="◦"/>
      <w:lvlJc w:val="left"/>
      <w:pPr>
        <w:tabs>
          <w:tab w:val="num" w:pos="786"/>
        </w:tabs>
        <w:ind w:left="786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146"/>
        </w:tabs>
        <w:ind w:left="1146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506"/>
        </w:tabs>
        <w:ind w:left="1506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1866"/>
        </w:tabs>
        <w:ind w:left="1866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226"/>
        </w:tabs>
        <w:ind w:left="2226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586"/>
        </w:tabs>
        <w:ind w:left="2586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2946"/>
        </w:tabs>
        <w:ind w:left="2946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306"/>
        </w:tabs>
        <w:ind w:left="3306" w:hanging="360"/>
      </w:pPr>
      <w:rPr>
        <w:rFonts w:ascii="OpenSymbol" w:hAnsi="OpenSymbol" w:cs="OpenSymbol"/>
      </w:rPr>
    </w:lvl>
  </w:abstractNum>
  <w:num w:numId="1">
    <w:abstractNumId w:val="0"/>
  </w:num>
  <w:num w:numId="2">
    <w:abstractNumId w:val="11"/>
  </w:num>
  <w:num w:numId="3">
    <w:abstractNumId w:val="1"/>
  </w:num>
  <w:num w:numId="4">
    <w:abstractNumId w:val="2"/>
  </w:num>
  <w:num w:numId="5">
    <w:abstractNumId w:val="3"/>
  </w:num>
  <w:num w:numId="6">
    <w:abstractNumId w:val="4"/>
  </w:num>
  <w:num w:numId="7">
    <w:abstractNumId w:val="5"/>
  </w:num>
  <w:num w:numId="8">
    <w:abstractNumId w:val="7"/>
  </w:num>
  <w:num w:numId="9">
    <w:abstractNumId w:val="10"/>
  </w:num>
  <w:num w:numId="10">
    <w:abstractNumId w:val="12"/>
  </w:num>
  <w:num w:numId="11">
    <w:abstractNumId w:val="8"/>
  </w:num>
  <w:num w:numId="12">
    <w:abstractNumId w:val="6"/>
  </w:num>
  <w:num w:numId="13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0B2F34"/>
    <w:rsid w:val="000243D2"/>
    <w:rsid w:val="00064CCB"/>
    <w:rsid w:val="000B2F34"/>
    <w:rsid w:val="001622CF"/>
    <w:rsid w:val="0022065F"/>
    <w:rsid w:val="00226211"/>
    <w:rsid w:val="002372EC"/>
    <w:rsid w:val="002B02F2"/>
    <w:rsid w:val="00424A50"/>
    <w:rsid w:val="00565308"/>
    <w:rsid w:val="00673E24"/>
    <w:rsid w:val="00754140"/>
    <w:rsid w:val="007C26CB"/>
    <w:rsid w:val="00937E11"/>
    <w:rsid w:val="00977961"/>
    <w:rsid w:val="00A015F2"/>
    <w:rsid w:val="00B236E3"/>
    <w:rsid w:val="00C6324E"/>
    <w:rsid w:val="00D80D57"/>
    <w:rsid w:val="00E36287"/>
    <w:rsid w:val="00F26650"/>
    <w:rsid w:val="00F80B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end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3E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Основной"/>
    <w:basedOn w:val="a"/>
    <w:link w:val="a4"/>
    <w:rsid w:val="000B2F34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styleId="a5">
    <w:name w:val="Subtitle"/>
    <w:basedOn w:val="a"/>
    <w:next w:val="a"/>
    <w:link w:val="a6"/>
    <w:qFormat/>
    <w:rsid w:val="000B2F34"/>
    <w:pPr>
      <w:spacing w:after="0" w:line="360" w:lineRule="auto"/>
      <w:outlineLvl w:val="1"/>
    </w:pPr>
    <w:rPr>
      <w:rFonts w:ascii="Times New Roman" w:eastAsia="MS Gothic" w:hAnsi="Times New Roman" w:cs="Times New Roman"/>
      <w:b/>
      <w:sz w:val="28"/>
      <w:szCs w:val="24"/>
    </w:rPr>
  </w:style>
  <w:style w:type="character" w:customStyle="1" w:styleId="a6">
    <w:name w:val="Подзаголовок Знак"/>
    <w:basedOn w:val="a0"/>
    <w:link w:val="a5"/>
    <w:rsid w:val="000B2F34"/>
    <w:rPr>
      <w:rFonts w:ascii="Times New Roman" w:eastAsia="MS Gothic" w:hAnsi="Times New Roman" w:cs="Times New Roman"/>
      <w:b/>
      <w:sz w:val="28"/>
      <w:szCs w:val="24"/>
    </w:rPr>
  </w:style>
  <w:style w:type="paragraph" w:customStyle="1" w:styleId="21">
    <w:name w:val="Средняя сетка 21"/>
    <w:basedOn w:val="a"/>
    <w:uiPriority w:val="1"/>
    <w:qFormat/>
    <w:rsid w:val="000B2F34"/>
    <w:pPr>
      <w:numPr>
        <w:numId w:val="1"/>
      </w:numPr>
      <w:spacing w:after="0" w:line="360" w:lineRule="auto"/>
      <w:contextualSpacing/>
      <w:jc w:val="both"/>
      <w:outlineLvl w:val="1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4">
    <w:name w:val="Основной Знак"/>
    <w:link w:val="a3"/>
    <w:rsid w:val="000B2F34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ConsPlusNormal">
    <w:name w:val="ConsPlusNormal"/>
    <w:rsid w:val="000B2F34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2B02F2"/>
    <w:pPr>
      <w:ind w:left="720"/>
    </w:pPr>
    <w:rPr>
      <w:rFonts w:ascii="Calibri" w:eastAsia="Calibri" w:hAnsi="Calibri" w:cs="Calibri"/>
      <w:lang w:eastAsia="ar-SA"/>
    </w:rPr>
  </w:style>
  <w:style w:type="paragraph" w:styleId="a8">
    <w:name w:val="No Spacing"/>
    <w:uiPriority w:val="1"/>
    <w:qFormat/>
    <w:rsid w:val="002B02F2"/>
    <w:pPr>
      <w:suppressAutoHyphens/>
      <w:spacing w:after="0" w:line="240" w:lineRule="auto"/>
    </w:pPr>
    <w:rPr>
      <w:rFonts w:ascii="Calibri" w:eastAsia="Calibri" w:hAnsi="Calibri" w:cs="Calibri"/>
      <w:lang w:eastAsia="ar-SA"/>
    </w:rPr>
  </w:style>
  <w:style w:type="character" w:styleId="a9">
    <w:name w:val="endnote reference"/>
    <w:semiHidden/>
    <w:rsid w:val="002B02F2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16</Pages>
  <Words>4555</Words>
  <Characters>25970</Characters>
  <Application>Microsoft Office Word</Application>
  <DocSecurity>0</DocSecurity>
  <Lines>216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30465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Есита</cp:lastModifiedBy>
  <cp:revision>11</cp:revision>
  <dcterms:created xsi:type="dcterms:W3CDTF">2016-08-28T16:34:00Z</dcterms:created>
  <dcterms:modified xsi:type="dcterms:W3CDTF">2023-05-12T16:06:00Z</dcterms:modified>
</cp:coreProperties>
</file>